
<file path=[Content_Types].xml><?xml version="1.0" encoding="utf-8"?>
<Types xmlns="http://schemas.openxmlformats.org/package/2006/content-types">
  <Default Extension="jfif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0DDCE8" w14:textId="16C40E41" w:rsidR="000153BB" w:rsidRDefault="000153BB" w:rsidP="000D674D">
      <w:pPr>
        <w:rPr>
          <w:rFonts w:ascii="Century Gothic" w:hAnsi="Century Gothic"/>
          <w:sz w:val="18"/>
          <w:szCs w:val="18"/>
        </w:rPr>
      </w:pPr>
      <w:r w:rsidRPr="000153BB">
        <w:rPr>
          <w:rFonts w:ascii="Century Gothic" w:hAnsi="Century Gothic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00D3A48" wp14:editId="249FF265">
                <wp:simplePos x="0" y="0"/>
                <wp:positionH relativeFrom="column">
                  <wp:posOffset>4834890</wp:posOffset>
                </wp:positionH>
                <wp:positionV relativeFrom="paragraph">
                  <wp:posOffset>-415290</wp:posOffset>
                </wp:positionV>
                <wp:extent cx="1188720" cy="1550670"/>
                <wp:effectExtent l="0" t="0" r="11430" b="11430"/>
                <wp:wrapSquare wrapText="bothSides"/>
                <wp:docPr id="522964229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8720" cy="155067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  <a:prstDash val="lgDash"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7AC35FC" w14:textId="161CA24C" w:rsidR="00C1277F" w:rsidRPr="00C87DC0" w:rsidRDefault="00227CDB" w:rsidP="00C1277F">
                            <w:pPr>
                              <w:jc w:val="center"/>
                              <w:rPr>
                                <w:rFonts w:ascii="Century Gothic" w:hAnsi="Century Gothic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C87DC0">
                              <w:rPr>
                                <w:rFonts w:ascii="Century Gothic" w:hAnsi="Century Gothic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Attach </w:t>
                            </w:r>
                            <w:r w:rsidR="00C87DC0" w:rsidRPr="00C87DC0">
                              <w:rPr>
                                <w:rFonts w:ascii="Century Gothic" w:hAnsi="Century Gothic"/>
                                <w:color w:val="000000" w:themeColor="text1"/>
                                <w:sz w:val="18"/>
                                <w:szCs w:val="18"/>
                              </w:rPr>
                              <w:t>Passport size photo of promoter(s)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00D3A48" id="Rectangle 1" o:spid="_x0000_s1026" style="position:absolute;margin-left:380.7pt;margin-top:-32.7pt;width:93.6pt;height:122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" fillcolor="white [3212]" strokecolor="black [3213]" strokeweight="1pt">
                <v:stroke dashstyle="longDash"/>
                <v:textbox>
                  <w:txbxContent>
                    <w:p w14:paraId="77AC35FC" w14:textId="161CA24C" w:rsidR="00C1277F" w:rsidRPr="00C87DC0" w:rsidRDefault="00227CDB" w:rsidP="00C1277F">
                      <w:pPr>
                        <w:jc w:val="center"/>
                        <w:rPr>
                          <w:rFonts w:ascii="Century Gothic" w:hAnsi="Century Gothic"/>
                          <w:color w:val="000000" w:themeColor="text1"/>
                          <w:sz w:val="18"/>
                          <w:szCs w:val="18"/>
                        </w:rPr>
                      </w:pPr>
                      <w:r w:rsidRPr="00C87DC0">
                        <w:rPr>
                          <w:rFonts w:ascii="Century Gothic" w:hAnsi="Century Gothic"/>
                          <w:color w:val="000000" w:themeColor="text1"/>
                          <w:sz w:val="18"/>
                          <w:szCs w:val="18"/>
                        </w:rPr>
                        <w:t xml:space="preserve">Attach </w:t>
                      </w:r>
                      <w:r w:rsidR="00C87DC0" w:rsidRPr="00C87DC0">
                        <w:rPr>
                          <w:rFonts w:ascii="Century Gothic" w:hAnsi="Century Gothic"/>
                          <w:color w:val="000000" w:themeColor="text1"/>
                          <w:sz w:val="18"/>
                          <w:szCs w:val="18"/>
                        </w:rPr>
                        <w:t>Passport size photo of promoter(s)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4E3712">
        <w:rPr>
          <w:rFonts w:ascii="Century Gothic" w:hAnsi="Century Gothic"/>
          <w:sz w:val="18"/>
          <w:szCs w:val="18"/>
        </w:rPr>
        <w:t>01</w:t>
      </w:r>
    </w:p>
    <w:p w14:paraId="797C9956" w14:textId="50DA7F27" w:rsidR="005A657E" w:rsidRPr="00521A02" w:rsidRDefault="00521A02" w:rsidP="000153BB">
      <w:pPr>
        <w:ind w:left="-810"/>
        <w:rPr>
          <w:rFonts w:ascii="Century Gothic" w:hAnsi="Century Gothic"/>
          <w:sz w:val="24"/>
          <w:szCs w:val="24"/>
        </w:rPr>
      </w:pPr>
      <w:bookmarkStart w:id="0" w:name="_Hlk216167340"/>
      <w:bookmarkEnd w:id="0"/>
      <w:r w:rsidRPr="000153BB">
        <w:rPr>
          <w:rFonts w:ascii="Century Gothic" w:hAnsi="Century Gothic"/>
          <w:sz w:val="18"/>
          <w:szCs w:val="18"/>
        </w:rPr>
        <w:t xml:space="preserve">Please fill in this </w:t>
      </w:r>
      <w:r w:rsidR="00163297" w:rsidRPr="000153BB">
        <w:rPr>
          <w:rFonts w:ascii="Century Gothic" w:hAnsi="Century Gothic"/>
          <w:sz w:val="18"/>
          <w:szCs w:val="18"/>
        </w:rPr>
        <w:t xml:space="preserve">document with </w:t>
      </w:r>
      <w:r w:rsidR="00163297" w:rsidRPr="000153BB">
        <w:rPr>
          <w:rFonts w:ascii="Century Gothic" w:hAnsi="Century Gothic"/>
          <w:b/>
          <w:bCs/>
          <w:sz w:val="18"/>
          <w:szCs w:val="18"/>
        </w:rPr>
        <w:t>BLOCK PRINT LETTERS ONLY</w:t>
      </w:r>
      <w:r w:rsidR="00163297" w:rsidRPr="000153BB">
        <w:rPr>
          <w:rFonts w:ascii="Century Gothic" w:hAnsi="Century Gothic"/>
          <w:sz w:val="18"/>
          <w:szCs w:val="18"/>
        </w:rPr>
        <w:t>. If you are applying for a loan as an Individual, skip section 1</w:t>
      </w:r>
      <w:r w:rsidR="70D3751D" w:rsidRPr="598748A3">
        <w:rPr>
          <w:rFonts w:ascii="Century Gothic" w:hAnsi="Century Gothic"/>
          <w:sz w:val="18"/>
          <w:szCs w:val="18"/>
        </w:rPr>
        <w:t>.0</w:t>
      </w:r>
      <w:r w:rsidR="00163297" w:rsidRPr="000153BB">
        <w:rPr>
          <w:rFonts w:ascii="Century Gothic" w:hAnsi="Century Gothic"/>
          <w:sz w:val="18"/>
          <w:szCs w:val="18"/>
        </w:rPr>
        <w:t xml:space="preserve"> and go straight to section </w:t>
      </w:r>
      <w:r w:rsidR="009B7C39">
        <w:rPr>
          <w:rFonts w:ascii="Century Gothic" w:hAnsi="Century Gothic"/>
          <w:sz w:val="18"/>
          <w:szCs w:val="18"/>
        </w:rPr>
        <w:t>2.0</w:t>
      </w:r>
      <w:r w:rsidR="008D5123" w:rsidRPr="000153BB">
        <w:rPr>
          <w:rFonts w:ascii="Century Gothic" w:hAnsi="Century Gothic"/>
          <w:sz w:val="18"/>
          <w:szCs w:val="18"/>
        </w:rPr>
        <w:t xml:space="preserve"> All sections after section </w:t>
      </w:r>
      <w:r w:rsidR="0085720E">
        <w:rPr>
          <w:rFonts w:ascii="Century Gothic" w:hAnsi="Century Gothic"/>
          <w:sz w:val="18"/>
          <w:szCs w:val="18"/>
        </w:rPr>
        <w:t>2.0</w:t>
      </w:r>
      <w:r w:rsidR="000153BB" w:rsidRPr="000153BB">
        <w:rPr>
          <w:rFonts w:ascii="Century Gothic" w:hAnsi="Century Gothic"/>
          <w:sz w:val="18"/>
          <w:szCs w:val="18"/>
        </w:rPr>
        <w:t xml:space="preserve"> </w:t>
      </w:r>
      <w:r w:rsidR="000153BB" w:rsidRPr="0085720E">
        <w:rPr>
          <w:rFonts w:ascii="Century Gothic" w:hAnsi="Century Gothic"/>
          <w:b/>
          <w:bCs/>
          <w:sz w:val="18"/>
          <w:szCs w:val="18"/>
        </w:rPr>
        <w:t>MUST</w:t>
      </w:r>
      <w:r w:rsidR="000153BB" w:rsidRPr="000153BB">
        <w:rPr>
          <w:rFonts w:ascii="Century Gothic" w:hAnsi="Century Gothic"/>
          <w:sz w:val="18"/>
          <w:szCs w:val="18"/>
        </w:rPr>
        <w:t xml:space="preserve"> be filled out by either applicant </w:t>
      </w:r>
      <w:r w:rsidR="00096CEC" w:rsidRPr="000153BB">
        <w:rPr>
          <w:rFonts w:ascii="Century Gothic" w:hAnsi="Century Gothic"/>
          <w:sz w:val="18"/>
          <w:szCs w:val="18"/>
        </w:rPr>
        <w:t>type</w:t>
      </w:r>
      <w:r w:rsidR="000153BB">
        <w:rPr>
          <w:rFonts w:ascii="Century Gothic" w:hAnsi="Century Gothic"/>
          <w:sz w:val="24"/>
          <w:szCs w:val="24"/>
        </w:rPr>
        <w:t>.</w:t>
      </w:r>
    </w:p>
    <w:p w14:paraId="3213BEA1" w14:textId="6CA17B3C" w:rsidR="004B7FB5" w:rsidRDefault="00C87DC0" w:rsidP="00C87DC0">
      <w:pPr>
        <w:ind w:left="-810"/>
        <w:rPr>
          <w:rFonts w:ascii="Century Gothic" w:hAnsi="Century Gothic"/>
          <w:b/>
          <w:bCs/>
        </w:rPr>
      </w:pPr>
      <w:r w:rsidRPr="000D674D">
        <w:rPr>
          <w:rFonts w:ascii="Century Gothic" w:hAnsi="Century Gothic"/>
          <w:b/>
          <w:bCs/>
        </w:rPr>
        <w:t>APPLICANT TYPE (TICK ONE)</w:t>
      </w:r>
    </w:p>
    <w:tbl>
      <w:tblPr>
        <w:tblStyle w:val="TableGrid"/>
        <w:tblW w:w="10276" w:type="dxa"/>
        <w:tblInd w:w="-702" w:type="dxa"/>
        <w:tblLook w:val="04A0" w:firstRow="1" w:lastRow="0" w:firstColumn="1" w:lastColumn="0" w:noHBand="0" w:noVBand="1"/>
      </w:tblPr>
      <w:tblGrid>
        <w:gridCol w:w="10276"/>
      </w:tblGrid>
      <w:tr w:rsidR="004B7FB5" w14:paraId="44B33D0E" w14:textId="77777777" w:rsidTr="000153BB">
        <w:trPr>
          <w:trHeight w:val="387"/>
        </w:trPr>
        <w:tc>
          <w:tcPr>
            <w:tcW w:w="10276" w:type="dxa"/>
          </w:tcPr>
          <w:p w14:paraId="669A3369" w14:textId="7BF10E87" w:rsidR="004B7FB5" w:rsidRPr="004B7FB5" w:rsidRDefault="004B7FB5" w:rsidP="000D674D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    </w:t>
            </w:r>
            <w:sdt>
              <w:sdtPr>
                <w:rPr>
                  <w:rFonts w:ascii="Century Gothic" w:hAnsi="Century Gothic"/>
                </w:rPr>
                <w:id w:val="772680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Fonts w:ascii="Century Gothic" w:hAnsi="Century Gothic"/>
              </w:rPr>
              <w:t xml:space="preserve"> </w:t>
            </w:r>
            <w:r w:rsidR="00AD362E">
              <w:rPr>
                <w:rFonts w:ascii="Century Gothic" w:hAnsi="Century Gothic"/>
              </w:rPr>
              <w:t xml:space="preserve">Individual </w:t>
            </w:r>
            <w:r>
              <w:rPr>
                <w:rFonts w:ascii="Century Gothic" w:hAnsi="Century Gothic"/>
              </w:rPr>
              <w:t xml:space="preserve">  </w:t>
            </w:r>
            <w:r w:rsidR="00E71873">
              <w:rPr>
                <w:rFonts w:ascii="Century Gothic" w:hAnsi="Century Gothic"/>
              </w:rPr>
              <w:t xml:space="preserve">     </w:t>
            </w:r>
            <w:r>
              <w:rPr>
                <w:rFonts w:ascii="Century Gothic" w:hAnsi="Century Gothic"/>
              </w:rPr>
              <w:t xml:space="preserve">  </w:t>
            </w:r>
            <w:sdt>
              <w:sdtPr>
                <w:rPr>
                  <w:rFonts w:ascii="Century Gothic" w:hAnsi="Century Gothic"/>
                </w:rPr>
                <w:id w:val="780917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Fonts w:ascii="Century Gothic" w:hAnsi="Century Gothic"/>
              </w:rPr>
              <w:t xml:space="preserve"> Limited Company </w:t>
            </w:r>
            <w:r w:rsidR="00E71873">
              <w:rPr>
                <w:rFonts w:ascii="Century Gothic" w:hAnsi="Century Gothic"/>
              </w:rPr>
              <w:t xml:space="preserve">  </w:t>
            </w:r>
            <w:r>
              <w:rPr>
                <w:rFonts w:ascii="Century Gothic" w:hAnsi="Century Gothic"/>
              </w:rPr>
              <w:tab/>
            </w:r>
            <w:sdt>
              <w:sdtPr>
                <w:rPr>
                  <w:rFonts w:ascii="Century Gothic" w:hAnsi="Century Gothic"/>
                </w:rPr>
                <w:id w:val="1435788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Fonts w:ascii="Century Gothic" w:hAnsi="Century Gothic"/>
              </w:rPr>
              <w:t xml:space="preserve"> Cooperative</w:t>
            </w:r>
            <w:r w:rsidR="00E71873">
              <w:rPr>
                <w:rFonts w:ascii="Century Gothic" w:hAnsi="Century Gothic"/>
              </w:rPr>
              <w:t xml:space="preserve">       </w:t>
            </w:r>
            <w:r w:rsidR="00AD362E">
              <w:rPr>
                <w:rFonts w:ascii="Century Gothic" w:hAnsi="Century Gothic"/>
              </w:rPr>
              <w:t xml:space="preserve"> </w:t>
            </w:r>
            <w:sdt>
              <w:sdtPr>
                <w:rPr>
                  <w:rFonts w:ascii="Century Gothic" w:hAnsi="Century Gothic"/>
                </w:rPr>
                <w:id w:val="-2638370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D362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D362E">
              <w:rPr>
                <w:rFonts w:ascii="Century Gothic" w:hAnsi="Century Gothic"/>
              </w:rPr>
              <w:t xml:space="preserve"> Group</w:t>
            </w:r>
            <w:r w:rsidR="00283B73">
              <w:rPr>
                <w:rFonts w:ascii="Century Gothic" w:hAnsi="Century Gothic"/>
              </w:rPr>
              <w:t>/</w:t>
            </w:r>
            <w:r w:rsidR="00E71873">
              <w:rPr>
                <w:rFonts w:ascii="Century Gothic" w:hAnsi="Century Gothic"/>
              </w:rPr>
              <w:t>Association</w:t>
            </w:r>
          </w:p>
        </w:tc>
      </w:tr>
    </w:tbl>
    <w:p w14:paraId="648AAD28" w14:textId="03019055" w:rsidR="001C6F45" w:rsidRDefault="001C6F45" w:rsidP="00453BA5">
      <w:pPr>
        <w:rPr>
          <w:rFonts w:ascii="Century Gothic" w:hAnsi="Century Gothic"/>
        </w:rPr>
      </w:pPr>
    </w:p>
    <w:tbl>
      <w:tblPr>
        <w:tblStyle w:val="TableGrid"/>
        <w:tblpPr w:leftFromText="180" w:rightFromText="180" w:vertAnchor="text" w:horzAnchor="margin" w:tblpXSpec="center" w:tblpY="6"/>
        <w:tblW w:w="10283" w:type="dxa"/>
        <w:tblLook w:val="04A0" w:firstRow="1" w:lastRow="0" w:firstColumn="1" w:lastColumn="0" w:noHBand="0" w:noVBand="1"/>
      </w:tblPr>
      <w:tblGrid>
        <w:gridCol w:w="585"/>
        <w:gridCol w:w="990"/>
        <w:gridCol w:w="1032"/>
        <w:gridCol w:w="1330"/>
        <w:gridCol w:w="1512"/>
        <w:gridCol w:w="448"/>
        <w:gridCol w:w="27"/>
        <w:gridCol w:w="475"/>
        <w:gridCol w:w="215"/>
        <w:gridCol w:w="246"/>
        <w:gridCol w:w="454"/>
        <w:gridCol w:w="141"/>
        <w:gridCol w:w="279"/>
        <w:gridCol w:w="455"/>
        <w:gridCol w:w="450"/>
        <w:gridCol w:w="354"/>
        <w:gridCol w:w="142"/>
        <w:gridCol w:w="581"/>
        <w:gridCol w:w="567"/>
      </w:tblGrid>
      <w:tr w:rsidR="00405550" w14:paraId="48AC94EF" w14:textId="77777777" w:rsidTr="003317E8">
        <w:trPr>
          <w:trHeight w:val="437"/>
        </w:trPr>
        <w:tc>
          <w:tcPr>
            <w:tcW w:w="10283" w:type="dxa"/>
            <w:gridSpan w:val="19"/>
            <w:shd w:val="clear" w:color="auto" w:fill="FFC000"/>
          </w:tcPr>
          <w:p w14:paraId="39D2023C" w14:textId="262DC58E" w:rsidR="00405550" w:rsidRPr="003317E8" w:rsidRDefault="00405550" w:rsidP="007450D8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3317E8">
              <w:rPr>
                <w:rFonts w:ascii="Century Gothic" w:hAnsi="Century Gothic"/>
                <w:b/>
                <w:bCs/>
              </w:rPr>
              <w:t>1.</w:t>
            </w:r>
            <w:r w:rsidR="1A688ED6" w:rsidRPr="09329C0A">
              <w:rPr>
                <w:rFonts w:ascii="Century Gothic" w:hAnsi="Century Gothic"/>
                <w:b/>
                <w:bCs/>
              </w:rPr>
              <w:t>0</w:t>
            </w:r>
            <w:r w:rsidRPr="003317E8">
              <w:rPr>
                <w:rFonts w:ascii="Century Gothic" w:hAnsi="Century Gothic"/>
                <w:b/>
                <w:bCs/>
              </w:rPr>
              <w:t xml:space="preserve"> GENERAL INFORMATION (fill in if applying as a Business/Cooperative)</w:t>
            </w:r>
          </w:p>
        </w:tc>
      </w:tr>
      <w:tr w:rsidR="00464C79" w14:paraId="0742FA81" w14:textId="77777777" w:rsidTr="00117655">
        <w:trPr>
          <w:trHeight w:val="437"/>
        </w:trPr>
        <w:tc>
          <w:tcPr>
            <w:tcW w:w="5449" w:type="dxa"/>
            <w:gridSpan w:val="5"/>
          </w:tcPr>
          <w:p w14:paraId="4329AEDB" w14:textId="77777777" w:rsidR="00464C79" w:rsidRDefault="00464C79" w:rsidP="001C6F45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Full Na</w:t>
            </w:r>
            <w:r w:rsidR="009A7CCF">
              <w:rPr>
                <w:rFonts w:ascii="Century Gothic" w:hAnsi="Century Gothic"/>
              </w:rPr>
              <w:t>m</w:t>
            </w:r>
            <w:r>
              <w:rPr>
                <w:rFonts w:ascii="Century Gothic" w:hAnsi="Century Gothic"/>
              </w:rPr>
              <w:t>e of Applicant:</w:t>
            </w:r>
          </w:p>
          <w:p w14:paraId="1259795B" w14:textId="77777777" w:rsidR="0018324E" w:rsidRDefault="0018324E" w:rsidP="001C6F45">
            <w:pPr>
              <w:rPr>
                <w:rFonts w:ascii="Century Gothic" w:hAnsi="Century Gothic"/>
              </w:rPr>
            </w:pPr>
          </w:p>
          <w:p w14:paraId="3E770C98" w14:textId="43131AC1" w:rsidR="0018324E" w:rsidRDefault="007E7DA9" w:rsidP="001C6F45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______________________________________________</w:t>
            </w:r>
          </w:p>
        </w:tc>
        <w:tc>
          <w:tcPr>
            <w:tcW w:w="4834" w:type="dxa"/>
            <w:gridSpan w:val="14"/>
          </w:tcPr>
          <w:p w14:paraId="042017E2" w14:textId="77777777" w:rsidR="00464C79" w:rsidRDefault="00464C79" w:rsidP="001C6F45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Contact No</w:t>
            </w:r>
            <w:r w:rsidRPr="62D2BF59">
              <w:rPr>
                <w:rFonts w:ascii="Century Gothic" w:hAnsi="Century Gothic"/>
              </w:rPr>
              <w:t>.</w:t>
            </w:r>
            <w:r w:rsidR="00B84DDC" w:rsidRPr="62D2BF59">
              <w:rPr>
                <w:rFonts w:ascii="Century Gothic" w:hAnsi="Century Gothic"/>
              </w:rPr>
              <w:t>:</w:t>
            </w:r>
          </w:p>
          <w:p w14:paraId="7E08412E" w14:textId="77777777" w:rsidR="00096CEC" w:rsidRDefault="00096CEC" w:rsidP="001C6F45">
            <w:pPr>
              <w:rPr>
                <w:rFonts w:ascii="Century Gothic" w:hAnsi="Century Gothic"/>
              </w:rPr>
            </w:pPr>
          </w:p>
          <w:p w14:paraId="261824A8" w14:textId="040D03D5" w:rsidR="00096CEC" w:rsidRDefault="00096CEC" w:rsidP="001C6F45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______________________________________</w:t>
            </w:r>
          </w:p>
        </w:tc>
      </w:tr>
      <w:tr w:rsidR="00464C79" w14:paraId="2431DC3C" w14:textId="77777777" w:rsidTr="00117655">
        <w:trPr>
          <w:trHeight w:val="692"/>
        </w:trPr>
        <w:tc>
          <w:tcPr>
            <w:tcW w:w="5449" w:type="dxa"/>
            <w:gridSpan w:val="5"/>
          </w:tcPr>
          <w:p w14:paraId="01408479" w14:textId="22311D2A" w:rsidR="00464C79" w:rsidRDefault="00464C79" w:rsidP="001C6F45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Cooperative Name/Business Name:</w:t>
            </w:r>
          </w:p>
        </w:tc>
        <w:tc>
          <w:tcPr>
            <w:tcW w:w="4834" w:type="dxa"/>
            <w:gridSpan w:val="14"/>
          </w:tcPr>
          <w:p w14:paraId="22FECE02" w14:textId="58D215F9" w:rsidR="00464C79" w:rsidRDefault="00464C79" w:rsidP="001C6F45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Registration No</w:t>
            </w:r>
            <w:r w:rsidRPr="3B7120C0">
              <w:rPr>
                <w:rFonts w:ascii="Century Gothic" w:hAnsi="Century Gothic"/>
              </w:rPr>
              <w:t>.</w:t>
            </w:r>
            <w:r w:rsidR="36546C47" w:rsidRPr="3B7120C0">
              <w:rPr>
                <w:rFonts w:ascii="Century Gothic" w:hAnsi="Century Gothic"/>
              </w:rPr>
              <w:t>:</w:t>
            </w:r>
          </w:p>
        </w:tc>
      </w:tr>
      <w:tr w:rsidR="00A775F2" w14:paraId="084D7D14" w14:textId="77777777" w:rsidTr="00117655">
        <w:trPr>
          <w:trHeight w:val="455"/>
        </w:trPr>
        <w:tc>
          <w:tcPr>
            <w:tcW w:w="5449" w:type="dxa"/>
            <w:gridSpan w:val="5"/>
            <w:vMerge w:val="restart"/>
          </w:tcPr>
          <w:p w14:paraId="0E0A6BE7" w14:textId="3D71DA3B" w:rsidR="00A775F2" w:rsidRDefault="00A775F2" w:rsidP="001C6F45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Activity Sector:</w:t>
            </w:r>
          </w:p>
        </w:tc>
        <w:tc>
          <w:tcPr>
            <w:tcW w:w="4834" w:type="dxa"/>
            <w:gridSpan w:val="14"/>
          </w:tcPr>
          <w:p w14:paraId="1046D45C" w14:textId="45275153" w:rsidR="00A775F2" w:rsidRDefault="00A775F2" w:rsidP="001C6F45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ZRA TPIN No:</w:t>
            </w:r>
          </w:p>
        </w:tc>
      </w:tr>
      <w:tr w:rsidR="00A775F2" w14:paraId="2A5682B1" w14:textId="77777777" w:rsidTr="00117655">
        <w:trPr>
          <w:trHeight w:val="276"/>
        </w:trPr>
        <w:tc>
          <w:tcPr>
            <w:tcW w:w="5449" w:type="dxa"/>
            <w:gridSpan w:val="5"/>
            <w:vMerge/>
          </w:tcPr>
          <w:p w14:paraId="25B68E9C" w14:textId="77777777" w:rsidR="00A775F2" w:rsidRDefault="00A775F2" w:rsidP="001C6F45">
            <w:pPr>
              <w:rPr>
                <w:rFonts w:ascii="Century Gothic" w:hAnsi="Century Gothic"/>
              </w:rPr>
            </w:pPr>
          </w:p>
        </w:tc>
        <w:tc>
          <w:tcPr>
            <w:tcW w:w="475" w:type="dxa"/>
            <w:gridSpan w:val="2"/>
          </w:tcPr>
          <w:p w14:paraId="3160666B" w14:textId="77777777" w:rsidR="00A775F2" w:rsidRDefault="00A775F2" w:rsidP="001C6F45">
            <w:pPr>
              <w:rPr>
                <w:rFonts w:ascii="Century Gothic" w:hAnsi="Century Gothic"/>
              </w:rPr>
            </w:pPr>
          </w:p>
        </w:tc>
        <w:tc>
          <w:tcPr>
            <w:tcW w:w="475" w:type="dxa"/>
          </w:tcPr>
          <w:p w14:paraId="5A45E7B8" w14:textId="77777777" w:rsidR="00A775F2" w:rsidRDefault="00A775F2" w:rsidP="001C6F45">
            <w:pPr>
              <w:rPr>
                <w:rFonts w:ascii="Century Gothic" w:hAnsi="Century Gothic"/>
              </w:rPr>
            </w:pPr>
          </w:p>
        </w:tc>
        <w:tc>
          <w:tcPr>
            <w:tcW w:w="461" w:type="dxa"/>
            <w:gridSpan w:val="2"/>
          </w:tcPr>
          <w:p w14:paraId="46D7574F" w14:textId="77777777" w:rsidR="00A775F2" w:rsidRDefault="00A775F2" w:rsidP="001C6F45">
            <w:pPr>
              <w:rPr>
                <w:rFonts w:ascii="Century Gothic" w:hAnsi="Century Gothic"/>
              </w:rPr>
            </w:pPr>
          </w:p>
        </w:tc>
        <w:tc>
          <w:tcPr>
            <w:tcW w:w="454" w:type="dxa"/>
          </w:tcPr>
          <w:p w14:paraId="4E3D46E4" w14:textId="77777777" w:rsidR="00A775F2" w:rsidRDefault="00A775F2" w:rsidP="001C6F45">
            <w:pPr>
              <w:rPr>
                <w:rFonts w:ascii="Century Gothic" w:hAnsi="Century Gothic"/>
              </w:rPr>
            </w:pPr>
          </w:p>
        </w:tc>
        <w:tc>
          <w:tcPr>
            <w:tcW w:w="420" w:type="dxa"/>
            <w:gridSpan w:val="2"/>
          </w:tcPr>
          <w:p w14:paraId="1FD586D3" w14:textId="77777777" w:rsidR="00A775F2" w:rsidRDefault="00A775F2" w:rsidP="001C6F45">
            <w:pPr>
              <w:rPr>
                <w:rFonts w:ascii="Century Gothic" w:hAnsi="Century Gothic"/>
              </w:rPr>
            </w:pPr>
          </w:p>
        </w:tc>
        <w:tc>
          <w:tcPr>
            <w:tcW w:w="455" w:type="dxa"/>
          </w:tcPr>
          <w:p w14:paraId="5DA21901" w14:textId="77777777" w:rsidR="00A775F2" w:rsidRDefault="00A775F2" w:rsidP="001C6F45">
            <w:pPr>
              <w:rPr>
                <w:rFonts w:ascii="Century Gothic" w:hAnsi="Century Gothic"/>
              </w:rPr>
            </w:pPr>
          </w:p>
        </w:tc>
        <w:tc>
          <w:tcPr>
            <w:tcW w:w="450" w:type="dxa"/>
          </w:tcPr>
          <w:p w14:paraId="2EA618BA" w14:textId="77777777" w:rsidR="00A775F2" w:rsidRDefault="00A775F2" w:rsidP="001C6F45">
            <w:pPr>
              <w:rPr>
                <w:rFonts w:ascii="Century Gothic" w:hAnsi="Century Gothic"/>
              </w:rPr>
            </w:pPr>
          </w:p>
        </w:tc>
        <w:tc>
          <w:tcPr>
            <w:tcW w:w="496" w:type="dxa"/>
            <w:gridSpan w:val="2"/>
          </w:tcPr>
          <w:p w14:paraId="350F577C" w14:textId="77777777" w:rsidR="00A775F2" w:rsidRDefault="00A775F2" w:rsidP="001C6F45">
            <w:pPr>
              <w:rPr>
                <w:rFonts w:ascii="Century Gothic" w:hAnsi="Century Gothic"/>
              </w:rPr>
            </w:pPr>
          </w:p>
        </w:tc>
        <w:tc>
          <w:tcPr>
            <w:tcW w:w="581" w:type="dxa"/>
          </w:tcPr>
          <w:p w14:paraId="289C0791" w14:textId="77777777" w:rsidR="00A775F2" w:rsidRDefault="00A775F2" w:rsidP="001C6F45">
            <w:pPr>
              <w:rPr>
                <w:rFonts w:ascii="Century Gothic" w:hAnsi="Century Gothic"/>
              </w:rPr>
            </w:pPr>
          </w:p>
        </w:tc>
        <w:tc>
          <w:tcPr>
            <w:tcW w:w="567" w:type="dxa"/>
          </w:tcPr>
          <w:p w14:paraId="6789BE4D" w14:textId="0597F360" w:rsidR="00A775F2" w:rsidRDefault="00A775F2" w:rsidP="001C6F45">
            <w:pPr>
              <w:rPr>
                <w:rFonts w:ascii="Century Gothic" w:hAnsi="Century Gothic"/>
              </w:rPr>
            </w:pPr>
          </w:p>
        </w:tc>
      </w:tr>
      <w:tr w:rsidR="00776C93" w14:paraId="0DB9DDB6" w14:textId="77777777" w:rsidTr="00117655">
        <w:trPr>
          <w:trHeight w:val="554"/>
        </w:trPr>
        <w:tc>
          <w:tcPr>
            <w:tcW w:w="5449" w:type="dxa"/>
            <w:gridSpan w:val="5"/>
          </w:tcPr>
          <w:p w14:paraId="446B7709" w14:textId="481BC720" w:rsidR="00776C93" w:rsidRDefault="00776C93" w:rsidP="001C6F45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Representative Name:</w:t>
            </w:r>
          </w:p>
        </w:tc>
        <w:tc>
          <w:tcPr>
            <w:tcW w:w="4834" w:type="dxa"/>
            <w:gridSpan w:val="14"/>
          </w:tcPr>
          <w:p w14:paraId="642C2CA7" w14:textId="4F17A8FF" w:rsidR="0087754D" w:rsidRDefault="00616D18" w:rsidP="00616D18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No. </w:t>
            </w:r>
            <w:r w:rsidR="0040064B">
              <w:rPr>
                <w:rFonts w:ascii="Century Gothic" w:hAnsi="Century Gothic"/>
              </w:rPr>
              <w:t xml:space="preserve">of </w:t>
            </w:r>
            <w:r>
              <w:rPr>
                <w:rFonts w:ascii="Century Gothic" w:hAnsi="Century Gothic"/>
              </w:rPr>
              <w:t>Co-op Members:</w:t>
            </w:r>
          </w:p>
        </w:tc>
      </w:tr>
      <w:tr w:rsidR="00616D18" w14:paraId="241CE056" w14:textId="77777777" w:rsidTr="00117655">
        <w:trPr>
          <w:trHeight w:val="554"/>
        </w:trPr>
        <w:tc>
          <w:tcPr>
            <w:tcW w:w="5449" w:type="dxa"/>
            <w:gridSpan w:val="5"/>
          </w:tcPr>
          <w:p w14:paraId="06C67C83" w14:textId="368AAADE" w:rsidR="00616D18" w:rsidRDefault="00616D18" w:rsidP="001C6F45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Email Address:</w:t>
            </w:r>
          </w:p>
        </w:tc>
        <w:tc>
          <w:tcPr>
            <w:tcW w:w="4834" w:type="dxa"/>
            <w:gridSpan w:val="14"/>
          </w:tcPr>
          <w:p w14:paraId="4114A77B" w14:textId="77777777" w:rsidR="00616D18" w:rsidRDefault="00616D18" w:rsidP="00616D18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Business Contact Number:</w:t>
            </w:r>
          </w:p>
          <w:p w14:paraId="07A3706E" w14:textId="77777777" w:rsidR="00616D18" w:rsidRDefault="00616D18" w:rsidP="001C6F45">
            <w:pPr>
              <w:rPr>
                <w:rFonts w:ascii="Century Gothic" w:hAnsi="Century Gothic"/>
              </w:rPr>
            </w:pPr>
          </w:p>
        </w:tc>
      </w:tr>
      <w:tr w:rsidR="00C618EB" w14:paraId="791CBFDB" w14:textId="77777777">
        <w:trPr>
          <w:trHeight w:val="271"/>
        </w:trPr>
        <w:tc>
          <w:tcPr>
            <w:tcW w:w="10283" w:type="dxa"/>
            <w:gridSpan w:val="19"/>
          </w:tcPr>
          <w:p w14:paraId="081718BD" w14:textId="660E6E37" w:rsidR="00C618EB" w:rsidRDefault="00C618EB" w:rsidP="001C6F45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b/>
                <w:bCs/>
              </w:rPr>
              <w:t xml:space="preserve">Residential </w:t>
            </w:r>
            <w:r w:rsidRPr="00AF378B">
              <w:rPr>
                <w:rFonts w:ascii="Century Gothic" w:hAnsi="Century Gothic"/>
                <w:b/>
                <w:bCs/>
              </w:rPr>
              <w:t>Address:</w:t>
            </w:r>
          </w:p>
        </w:tc>
      </w:tr>
      <w:tr w:rsidR="00C52FC1" w14:paraId="4EFF5ED1" w14:textId="77777777" w:rsidTr="00117655">
        <w:trPr>
          <w:trHeight w:val="206"/>
        </w:trPr>
        <w:tc>
          <w:tcPr>
            <w:tcW w:w="1575" w:type="dxa"/>
            <w:gridSpan w:val="2"/>
          </w:tcPr>
          <w:p w14:paraId="2A906951" w14:textId="248023F0" w:rsidR="00C52FC1" w:rsidRDefault="00C52FC1" w:rsidP="001C6F45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Plot No.</w:t>
            </w:r>
          </w:p>
        </w:tc>
        <w:tc>
          <w:tcPr>
            <w:tcW w:w="3874" w:type="dxa"/>
            <w:gridSpan w:val="3"/>
          </w:tcPr>
          <w:p w14:paraId="6BA101EA" w14:textId="77777777" w:rsidR="00C52FC1" w:rsidRDefault="00C52FC1" w:rsidP="001C6F45">
            <w:pPr>
              <w:rPr>
                <w:rFonts w:ascii="Century Gothic" w:hAnsi="Century Gothic"/>
              </w:rPr>
            </w:pPr>
          </w:p>
        </w:tc>
        <w:tc>
          <w:tcPr>
            <w:tcW w:w="1165" w:type="dxa"/>
            <w:gridSpan w:val="4"/>
          </w:tcPr>
          <w:p w14:paraId="1AD35B08" w14:textId="15CCEDC5" w:rsidR="00C52FC1" w:rsidRDefault="00C52FC1" w:rsidP="001C6F45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District</w:t>
            </w:r>
          </w:p>
        </w:tc>
        <w:tc>
          <w:tcPr>
            <w:tcW w:w="3669" w:type="dxa"/>
            <w:gridSpan w:val="10"/>
          </w:tcPr>
          <w:p w14:paraId="193630EB" w14:textId="77777777" w:rsidR="00C52FC1" w:rsidRDefault="00C52FC1" w:rsidP="001C6F45">
            <w:pPr>
              <w:rPr>
                <w:rFonts w:ascii="Century Gothic" w:hAnsi="Century Gothic"/>
              </w:rPr>
            </w:pPr>
          </w:p>
        </w:tc>
      </w:tr>
      <w:tr w:rsidR="00C52FC1" w14:paraId="6774A978" w14:textId="77777777" w:rsidTr="00117655">
        <w:trPr>
          <w:trHeight w:val="206"/>
        </w:trPr>
        <w:tc>
          <w:tcPr>
            <w:tcW w:w="1575" w:type="dxa"/>
            <w:gridSpan w:val="2"/>
          </w:tcPr>
          <w:p w14:paraId="4B037467" w14:textId="766FADC8" w:rsidR="00C52FC1" w:rsidRDefault="00C52FC1" w:rsidP="001C6F45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Area</w:t>
            </w:r>
          </w:p>
        </w:tc>
        <w:tc>
          <w:tcPr>
            <w:tcW w:w="3874" w:type="dxa"/>
            <w:gridSpan w:val="3"/>
          </w:tcPr>
          <w:p w14:paraId="55E6EF2E" w14:textId="77777777" w:rsidR="00C52FC1" w:rsidRDefault="00C52FC1" w:rsidP="001C6F45">
            <w:pPr>
              <w:rPr>
                <w:rFonts w:ascii="Century Gothic" w:hAnsi="Century Gothic"/>
              </w:rPr>
            </w:pPr>
          </w:p>
        </w:tc>
        <w:tc>
          <w:tcPr>
            <w:tcW w:w="1165" w:type="dxa"/>
            <w:gridSpan w:val="4"/>
          </w:tcPr>
          <w:p w14:paraId="17728BDC" w14:textId="3FD6224C" w:rsidR="00C52FC1" w:rsidRDefault="00C52FC1" w:rsidP="001C6F45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Province</w:t>
            </w:r>
          </w:p>
        </w:tc>
        <w:tc>
          <w:tcPr>
            <w:tcW w:w="3669" w:type="dxa"/>
            <w:gridSpan w:val="10"/>
          </w:tcPr>
          <w:p w14:paraId="291D633B" w14:textId="77777777" w:rsidR="00C52FC1" w:rsidRDefault="00C52FC1" w:rsidP="001C6F45">
            <w:pPr>
              <w:rPr>
                <w:rFonts w:ascii="Century Gothic" w:hAnsi="Century Gothic"/>
              </w:rPr>
            </w:pPr>
          </w:p>
        </w:tc>
      </w:tr>
      <w:tr w:rsidR="00C1382F" w14:paraId="769BFF9F" w14:textId="77777777">
        <w:trPr>
          <w:trHeight w:val="271"/>
        </w:trPr>
        <w:tc>
          <w:tcPr>
            <w:tcW w:w="10283" w:type="dxa"/>
            <w:gridSpan w:val="19"/>
          </w:tcPr>
          <w:p w14:paraId="5C2445F0" w14:textId="7E914F0F" w:rsidR="00C1382F" w:rsidRPr="0095502F" w:rsidRDefault="00C1382F" w:rsidP="001C6F45">
            <w:pPr>
              <w:rPr>
                <w:rFonts w:ascii="Century Gothic" w:hAnsi="Century Gothic"/>
                <w:b/>
                <w:bCs/>
              </w:rPr>
            </w:pPr>
            <w:r w:rsidRPr="0095502F">
              <w:rPr>
                <w:rFonts w:ascii="Century Gothic" w:hAnsi="Century Gothic"/>
                <w:b/>
                <w:bCs/>
              </w:rPr>
              <w:t>Directors/ Owners/Trustees:</w:t>
            </w:r>
          </w:p>
        </w:tc>
      </w:tr>
      <w:tr w:rsidR="00A10B6C" w14:paraId="59FA1F4F" w14:textId="77777777" w:rsidTr="00117655">
        <w:trPr>
          <w:trHeight w:val="271"/>
        </w:trPr>
        <w:tc>
          <w:tcPr>
            <w:tcW w:w="585" w:type="dxa"/>
          </w:tcPr>
          <w:p w14:paraId="205C58CC" w14:textId="54C2D561" w:rsidR="00A10B6C" w:rsidRPr="00267951" w:rsidRDefault="00A10B6C" w:rsidP="001C6F45">
            <w:pPr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b/>
                <w:bCs/>
              </w:rPr>
              <w:t>No.</w:t>
            </w:r>
          </w:p>
        </w:tc>
        <w:tc>
          <w:tcPr>
            <w:tcW w:w="2022" w:type="dxa"/>
            <w:gridSpan w:val="2"/>
          </w:tcPr>
          <w:p w14:paraId="59AA6521" w14:textId="4698F101" w:rsidR="00A10B6C" w:rsidRPr="00267951" w:rsidRDefault="00A10B6C" w:rsidP="001C6F45">
            <w:pPr>
              <w:rPr>
                <w:rFonts w:ascii="Century Gothic" w:hAnsi="Century Gothic"/>
                <w:b/>
                <w:bCs/>
              </w:rPr>
            </w:pPr>
            <w:r w:rsidRPr="00267951">
              <w:rPr>
                <w:rFonts w:ascii="Century Gothic" w:hAnsi="Century Gothic"/>
                <w:b/>
                <w:bCs/>
              </w:rPr>
              <w:t>Full Name</w:t>
            </w:r>
          </w:p>
        </w:tc>
        <w:tc>
          <w:tcPr>
            <w:tcW w:w="1330" w:type="dxa"/>
          </w:tcPr>
          <w:p w14:paraId="78F69241" w14:textId="77777777" w:rsidR="00A10B6C" w:rsidRPr="00267951" w:rsidRDefault="00A10B6C" w:rsidP="001C6F45">
            <w:pPr>
              <w:rPr>
                <w:rFonts w:ascii="Century Gothic" w:hAnsi="Century Gothic"/>
                <w:b/>
                <w:bCs/>
              </w:rPr>
            </w:pPr>
            <w:r w:rsidRPr="00267951">
              <w:rPr>
                <w:rFonts w:ascii="Century Gothic" w:hAnsi="Century Gothic"/>
                <w:b/>
                <w:bCs/>
              </w:rPr>
              <w:t>Gender</w:t>
            </w:r>
          </w:p>
        </w:tc>
        <w:tc>
          <w:tcPr>
            <w:tcW w:w="1960" w:type="dxa"/>
            <w:gridSpan w:val="2"/>
          </w:tcPr>
          <w:p w14:paraId="2655BDB4" w14:textId="77777777" w:rsidR="00A10B6C" w:rsidRPr="00267951" w:rsidRDefault="00A10B6C" w:rsidP="001C6F45">
            <w:pPr>
              <w:rPr>
                <w:rFonts w:ascii="Century Gothic" w:hAnsi="Century Gothic"/>
                <w:b/>
                <w:bCs/>
              </w:rPr>
            </w:pPr>
            <w:r w:rsidRPr="00267951">
              <w:rPr>
                <w:rFonts w:ascii="Century Gothic" w:hAnsi="Century Gothic"/>
                <w:b/>
                <w:bCs/>
              </w:rPr>
              <w:t>NRC</w:t>
            </w:r>
          </w:p>
        </w:tc>
        <w:tc>
          <w:tcPr>
            <w:tcW w:w="1558" w:type="dxa"/>
            <w:gridSpan w:val="6"/>
          </w:tcPr>
          <w:p w14:paraId="425B600F" w14:textId="77777777" w:rsidR="00A10B6C" w:rsidRPr="00267951" w:rsidRDefault="00A10B6C" w:rsidP="001C6F45">
            <w:pPr>
              <w:rPr>
                <w:rFonts w:ascii="Century Gothic" w:hAnsi="Century Gothic"/>
                <w:b/>
                <w:bCs/>
              </w:rPr>
            </w:pPr>
            <w:r w:rsidRPr="00267951">
              <w:rPr>
                <w:rFonts w:ascii="Century Gothic" w:hAnsi="Century Gothic"/>
                <w:b/>
                <w:bCs/>
              </w:rPr>
              <w:t>Contact No.</w:t>
            </w:r>
          </w:p>
        </w:tc>
        <w:tc>
          <w:tcPr>
            <w:tcW w:w="1538" w:type="dxa"/>
            <w:gridSpan w:val="4"/>
          </w:tcPr>
          <w:p w14:paraId="4076CAF4" w14:textId="77777777" w:rsidR="00A10B6C" w:rsidRPr="00267951" w:rsidRDefault="00A10B6C" w:rsidP="001C6F45">
            <w:pPr>
              <w:rPr>
                <w:rFonts w:ascii="Century Gothic" w:hAnsi="Century Gothic"/>
                <w:b/>
                <w:bCs/>
              </w:rPr>
            </w:pPr>
            <w:r w:rsidRPr="00267951">
              <w:rPr>
                <w:rFonts w:ascii="Century Gothic" w:hAnsi="Century Gothic"/>
                <w:b/>
                <w:bCs/>
              </w:rPr>
              <w:t>Email Address</w:t>
            </w:r>
          </w:p>
        </w:tc>
        <w:tc>
          <w:tcPr>
            <w:tcW w:w="1290" w:type="dxa"/>
            <w:gridSpan w:val="3"/>
          </w:tcPr>
          <w:p w14:paraId="5131E0E7" w14:textId="77777777" w:rsidR="00A10B6C" w:rsidRDefault="00A10B6C" w:rsidP="001C6F45">
            <w:pPr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b/>
                <w:bCs/>
              </w:rPr>
              <w:t>In</w:t>
            </w:r>
            <w:r w:rsidR="006B2F24">
              <w:rPr>
                <w:rFonts w:ascii="Century Gothic" w:hAnsi="Century Gothic"/>
                <w:b/>
                <w:bCs/>
              </w:rPr>
              <w:t xml:space="preserve">dicate if Employed </w:t>
            </w:r>
          </w:p>
          <w:p w14:paraId="4680E5BB" w14:textId="5B84C2B5" w:rsidR="006B2F24" w:rsidRPr="00117655" w:rsidRDefault="006B2F24" w:rsidP="001C6F45">
            <w:pPr>
              <w:rPr>
                <w:rFonts w:ascii="Century Gothic" w:hAnsi="Century Gothic"/>
                <w:i/>
                <w:iCs/>
              </w:rPr>
            </w:pPr>
            <w:r w:rsidRPr="00117655">
              <w:rPr>
                <w:rFonts w:ascii="Century Gothic" w:hAnsi="Century Gothic"/>
                <w:i/>
                <w:iCs/>
              </w:rPr>
              <w:t>Yes/No</w:t>
            </w:r>
          </w:p>
        </w:tc>
      </w:tr>
      <w:tr w:rsidR="006B2F24" w14:paraId="6AC379BF" w14:textId="77777777" w:rsidTr="00117655">
        <w:trPr>
          <w:trHeight w:val="283"/>
        </w:trPr>
        <w:tc>
          <w:tcPr>
            <w:tcW w:w="585" w:type="dxa"/>
          </w:tcPr>
          <w:p w14:paraId="4A25A9AB" w14:textId="53B2A7A7" w:rsidR="006B2F24" w:rsidRDefault="006B2F24" w:rsidP="001C6F45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1.</w:t>
            </w:r>
          </w:p>
        </w:tc>
        <w:tc>
          <w:tcPr>
            <w:tcW w:w="2022" w:type="dxa"/>
            <w:gridSpan w:val="2"/>
          </w:tcPr>
          <w:p w14:paraId="6B8FF483" w14:textId="5C587FA4" w:rsidR="006B2F24" w:rsidRDefault="006B2F24" w:rsidP="001C6F45">
            <w:pPr>
              <w:rPr>
                <w:rFonts w:ascii="Century Gothic" w:hAnsi="Century Gothic"/>
              </w:rPr>
            </w:pPr>
          </w:p>
        </w:tc>
        <w:tc>
          <w:tcPr>
            <w:tcW w:w="1330" w:type="dxa"/>
          </w:tcPr>
          <w:p w14:paraId="0CA42520" w14:textId="77777777" w:rsidR="006B2F24" w:rsidRDefault="006B2F24" w:rsidP="001C6F45">
            <w:pPr>
              <w:rPr>
                <w:rFonts w:ascii="Century Gothic" w:hAnsi="Century Gothic"/>
              </w:rPr>
            </w:pPr>
          </w:p>
        </w:tc>
        <w:tc>
          <w:tcPr>
            <w:tcW w:w="1960" w:type="dxa"/>
            <w:gridSpan w:val="2"/>
          </w:tcPr>
          <w:p w14:paraId="103106E2" w14:textId="77777777" w:rsidR="006B2F24" w:rsidRDefault="006B2F24" w:rsidP="001C6F45">
            <w:pPr>
              <w:rPr>
                <w:rFonts w:ascii="Century Gothic" w:hAnsi="Century Gothic"/>
              </w:rPr>
            </w:pPr>
          </w:p>
        </w:tc>
        <w:tc>
          <w:tcPr>
            <w:tcW w:w="1558" w:type="dxa"/>
            <w:gridSpan w:val="6"/>
          </w:tcPr>
          <w:p w14:paraId="43E1BFCD" w14:textId="77777777" w:rsidR="006B2F24" w:rsidRDefault="006B2F24" w:rsidP="001C6F45">
            <w:pPr>
              <w:rPr>
                <w:rFonts w:ascii="Century Gothic" w:hAnsi="Century Gothic"/>
              </w:rPr>
            </w:pPr>
          </w:p>
        </w:tc>
        <w:tc>
          <w:tcPr>
            <w:tcW w:w="1538" w:type="dxa"/>
            <w:gridSpan w:val="4"/>
          </w:tcPr>
          <w:p w14:paraId="68816B99" w14:textId="77777777" w:rsidR="006B2F24" w:rsidRDefault="006B2F24" w:rsidP="001C6F45">
            <w:pPr>
              <w:rPr>
                <w:rFonts w:ascii="Century Gothic" w:hAnsi="Century Gothic"/>
              </w:rPr>
            </w:pPr>
          </w:p>
        </w:tc>
        <w:tc>
          <w:tcPr>
            <w:tcW w:w="1290" w:type="dxa"/>
            <w:gridSpan w:val="3"/>
          </w:tcPr>
          <w:p w14:paraId="4688020D" w14:textId="7A81DC4A" w:rsidR="006B2F24" w:rsidRDefault="006B2F24" w:rsidP="001C6F45">
            <w:pPr>
              <w:rPr>
                <w:rFonts w:ascii="Century Gothic" w:hAnsi="Century Gothic"/>
              </w:rPr>
            </w:pPr>
          </w:p>
        </w:tc>
      </w:tr>
      <w:tr w:rsidR="00117655" w14:paraId="2F510045" w14:textId="77777777" w:rsidTr="00117655">
        <w:trPr>
          <w:trHeight w:val="283"/>
        </w:trPr>
        <w:tc>
          <w:tcPr>
            <w:tcW w:w="585" w:type="dxa"/>
          </w:tcPr>
          <w:p w14:paraId="3C74C2DD" w14:textId="01829AA0" w:rsidR="00117655" w:rsidRDefault="00117655" w:rsidP="001C6F45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2.</w:t>
            </w:r>
          </w:p>
        </w:tc>
        <w:tc>
          <w:tcPr>
            <w:tcW w:w="2022" w:type="dxa"/>
            <w:gridSpan w:val="2"/>
          </w:tcPr>
          <w:p w14:paraId="66645C3E" w14:textId="77777777" w:rsidR="00117655" w:rsidRDefault="00117655" w:rsidP="001C6F45">
            <w:pPr>
              <w:rPr>
                <w:rFonts w:ascii="Century Gothic" w:hAnsi="Century Gothic"/>
              </w:rPr>
            </w:pPr>
          </w:p>
        </w:tc>
        <w:tc>
          <w:tcPr>
            <w:tcW w:w="1330" w:type="dxa"/>
          </w:tcPr>
          <w:p w14:paraId="3333AD10" w14:textId="77777777" w:rsidR="00117655" w:rsidRDefault="00117655" w:rsidP="001C6F45">
            <w:pPr>
              <w:rPr>
                <w:rFonts w:ascii="Century Gothic" w:hAnsi="Century Gothic"/>
              </w:rPr>
            </w:pPr>
          </w:p>
        </w:tc>
        <w:tc>
          <w:tcPr>
            <w:tcW w:w="1960" w:type="dxa"/>
            <w:gridSpan w:val="2"/>
          </w:tcPr>
          <w:p w14:paraId="6082FFEC" w14:textId="77777777" w:rsidR="00117655" w:rsidRDefault="00117655" w:rsidP="001C6F45">
            <w:pPr>
              <w:rPr>
                <w:rFonts w:ascii="Century Gothic" w:hAnsi="Century Gothic"/>
              </w:rPr>
            </w:pPr>
          </w:p>
        </w:tc>
        <w:tc>
          <w:tcPr>
            <w:tcW w:w="1558" w:type="dxa"/>
            <w:gridSpan w:val="6"/>
          </w:tcPr>
          <w:p w14:paraId="1CA0FB05" w14:textId="77777777" w:rsidR="00117655" w:rsidRDefault="00117655" w:rsidP="001C6F45">
            <w:pPr>
              <w:rPr>
                <w:rFonts w:ascii="Century Gothic" w:hAnsi="Century Gothic"/>
              </w:rPr>
            </w:pPr>
          </w:p>
        </w:tc>
        <w:tc>
          <w:tcPr>
            <w:tcW w:w="1538" w:type="dxa"/>
            <w:gridSpan w:val="4"/>
          </w:tcPr>
          <w:p w14:paraId="66CAB313" w14:textId="77777777" w:rsidR="00117655" w:rsidRDefault="00117655" w:rsidP="001C6F45">
            <w:pPr>
              <w:rPr>
                <w:rFonts w:ascii="Century Gothic" w:hAnsi="Century Gothic"/>
              </w:rPr>
            </w:pPr>
          </w:p>
        </w:tc>
        <w:tc>
          <w:tcPr>
            <w:tcW w:w="1290" w:type="dxa"/>
            <w:gridSpan w:val="3"/>
          </w:tcPr>
          <w:p w14:paraId="0944CBF4" w14:textId="77777777" w:rsidR="00117655" w:rsidRDefault="00117655" w:rsidP="001C6F45">
            <w:pPr>
              <w:rPr>
                <w:rFonts w:ascii="Century Gothic" w:hAnsi="Century Gothic"/>
              </w:rPr>
            </w:pPr>
          </w:p>
        </w:tc>
      </w:tr>
      <w:tr w:rsidR="00117655" w14:paraId="4AD1E585" w14:textId="77777777" w:rsidTr="00117655">
        <w:trPr>
          <w:trHeight w:val="283"/>
        </w:trPr>
        <w:tc>
          <w:tcPr>
            <w:tcW w:w="585" w:type="dxa"/>
          </w:tcPr>
          <w:p w14:paraId="482E2583" w14:textId="6B365F0C" w:rsidR="00117655" w:rsidRDefault="00117655" w:rsidP="001C6F45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3.</w:t>
            </w:r>
          </w:p>
        </w:tc>
        <w:tc>
          <w:tcPr>
            <w:tcW w:w="2022" w:type="dxa"/>
            <w:gridSpan w:val="2"/>
          </w:tcPr>
          <w:p w14:paraId="2D61F98B" w14:textId="77777777" w:rsidR="00117655" w:rsidRDefault="00117655" w:rsidP="001C6F45">
            <w:pPr>
              <w:rPr>
                <w:rFonts w:ascii="Century Gothic" w:hAnsi="Century Gothic"/>
              </w:rPr>
            </w:pPr>
          </w:p>
        </w:tc>
        <w:tc>
          <w:tcPr>
            <w:tcW w:w="1330" w:type="dxa"/>
          </w:tcPr>
          <w:p w14:paraId="22AF1301" w14:textId="77777777" w:rsidR="00117655" w:rsidRDefault="00117655" w:rsidP="001C6F45">
            <w:pPr>
              <w:rPr>
                <w:rFonts w:ascii="Century Gothic" w:hAnsi="Century Gothic"/>
              </w:rPr>
            </w:pPr>
          </w:p>
        </w:tc>
        <w:tc>
          <w:tcPr>
            <w:tcW w:w="1960" w:type="dxa"/>
            <w:gridSpan w:val="2"/>
          </w:tcPr>
          <w:p w14:paraId="3178C81C" w14:textId="77777777" w:rsidR="00117655" w:rsidRDefault="00117655" w:rsidP="001C6F45">
            <w:pPr>
              <w:rPr>
                <w:rFonts w:ascii="Century Gothic" w:hAnsi="Century Gothic"/>
              </w:rPr>
            </w:pPr>
          </w:p>
        </w:tc>
        <w:tc>
          <w:tcPr>
            <w:tcW w:w="1558" w:type="dxa"/>
            <w:gridSpan w:val="6"/>
          </w:tcPr>
          <w:p w14:paraId="01A19D3D" w14:textId="77777777" w:rsidR="00117655" w:rsidRDefault="00117655" w:rsidP="001C6F45">
            <w:pPr>
              <w:rPr>
                <w:rFonts w:ascii="Century Gothic" w:hAnsi="Century Gothic"/>
              </w:rPr>
            </w:pPr>
          </w:p>
        </w:tc>
        <w:tc>
          <w:tcPr>
            <w:tcW w:w="1538" w:type="dxa"/>
            <w:gridSpan w:val="4"/>
          </w:tcPr>
          <w:p w14:paraId="3019D014" w14:textId="77777777" w:rsidR="00117655" w:rsidRDefault="00117655" w:rsidP="001C6F45">
            <w:pPr>
              <w:rPr>
                <w:rFonts w:ascii="Century Gothic" w:hAnsi="Century Gothic"/>
              </w:rPr>
            </w:pPr>
          </w:p>
        </w:tc>
        <w:tc>
          <w:tcPr>
            <w:tcW w:w="1290" w:type="dxa"/>
            <w:gridSpan w:val="3"/>
          </w:tcPr>
          <w:p w14:paraId="69505B77" w14:textId="77777777" w:rsidR="00117655" w:rsidRDefault="00117655" w:rsidP="001C6F45">
            <w:pPr>
              <w:rPr>
                <w:rFonts w:ascii="Century Gothic" w:hAnsi="Century Gothic"/>
              </w:rPr>
            </w:pPr>
          </w:p>
        </w:tc>
      </w:tr>
      <w:tr w:rsidR="00117655" w14:paraId="31009095" w14:textId="77777777" w:rsidTr="00117655">
        <w:trPr>
          <w:trHeight w:val="283"/>
        </w:trPr>
        <w:tc>
          <w:tcPr>
            <w:tcW w:w="585" w:type="dxa"/>
          </w:tcPr>
          <w:p w14:paraId="25715AA8" w14:textId="50D114B9" w:rsidR="00117655" w:rsidRDefault="00117655" w:rsidP="001C6F45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4.</w:t>
            </w:r>
          </w:p>
        </w:tc>
        <w:tc>
          <w:tcPr>
            <w:tcW w:w="2022" w:type="dxa"/>
            <w:gridSpan w:val="2"/>
          </w:tcPr>
          <w:p w14:paraId="08AF9EF3" w14:textId="77777777" w:rsidR="00117655" w:rsidRDefault="00117655" w:rsidP="001C6F45">
            <w:pPr>
              <w:rPr>
                <w:rFonts w:ascii="Century Gothic" w:hAnsi="Century Gothic"/>
              </w:rPr>
            </w:pPr>
          </w:p>
        </w:tc>
        <w:tc>
          <w:tcPr>
            <w:tcW w:w="1330" w:type="dxa"/>
          </w:tcPr>
          <w:p w14:paraId="5471816E" w14:textId="77777777" w:rsidR="00117655" w:rsidRDefault="00117655" w:rsidP="001C6F45">
            <w:pPr>
              <w:rPr>
                <w:rFonts w:ascii="Century Gothic" w:hAnsi="Century Gothic"/>
              </w:rPr>
            </w:pPr>
          </w:p>
        </w:tc>
        <w:tc>
          <w:tcPr>
            <w:tcW w:w="1960" w:type="dxa"/>
            <w:gridSpan w:val="2"/>
          </w:tcPr>
          <w:p w14:paraId="217F38CC" w14:textId="77777777" w:rsidR="00117655" w:rsidRDefault="00117655" w:rsidP="001C6F45">
            <w:pPr>
              <w:rPr>
                <w:rFonts w:ascii="Century Gothic" w:hAnsi="Century Gothic"/>
              </w:rPr>
            </w:pPr>
          </w:p>
        </w:tc>
        <w:tc>
          <w:tcPr>
            <w:tcW w:w="1558" w:type="dxa"/>
            <w:gridSpan w:val="6"/>
          </w:tcPr>
          <w:p w14:paraId="28B2A9CD" w14:textId="77777777" w:rsidR="00117655" w:rsidRDefault="00117655" w:rsidP="001C6F45">
            <w:pPr>
              <w:rPr>
                <w:rFonts w:ascii="Century Gothic" w:hAnsi="Century Gothic"/>
              </w:rPr>
            </w:pPr>
          </w:p>
        </w:tc>
        <w:tc>
          <w:tcPr>
            <w:tcW w:w="1538" w:type="dxa"/>
            <w:gridSpan w:val="4"/>
          </w:tcPr>
          <w:p w14:paraId="6928E015" w14:textId="77777777" w:rsidR="00117655" w:rsidRDefault="00117655" w:rsidP="001C6F45">
            <w:pPr>
              <w:rPr>
                <w:rFonts w:ascii="Century Gothic" w:hAnsi="Century Gothic"/>
              </w:rPr>
            </w:pPr>
          </w:p>
        </w:tc>
        <w:tc>
          <w:tcPr>
            <w:tcW w:w="1290" w:type="dxa"/>
            <w:gridSpan w:val="3"/>
          </w:tcPr>
          <w:p w14:paraId="602971D3" w14:textId="77777777" w:rsidR="00117655" w:rsidRDefault="00117655" w:rsidP="001C6F45">
            <w:pPr>
              <w:rPr>
                <w:rFonts w:ascii="Century Gothic" w:hAnsi="Century Gothic"/>
              </w:rPr>
            </w:pPr>
          </w:p>
        </w:tc>
      </w:tr>
    </w:tbl>
    <w:p w14:paraId="0C210F03" w14:textId="636F3B1F" w:rsidR="00614442" w:rsidRPr="00453BA5" w:rsidRDefault="00614442" w:rsidP="00453BA5">
      <w:pPr>
        <w:rPr>
          <w:rFonts w:ascii="Century Gothic" w:hAnsi="Century Gothic"/>
        </w:rPr>
      </w:pPr>
    </w:p>
    <w:tbl>
      <w:tblPr>
        <w:tblStyle w:val="TableGrid"/>
        <w:tblW w:w="10350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2610"/>
        <w:gridCol w:w="270"/>
        <w:gridCol w:w="27"/>
        <w:gridCol w:w="243"/>
        <w:gridCol w:w="54"/>
        <w:gridCol w:w="216"/>
        <w:gridCol w:w="81"/>
        <w:gridCol w:w="189"/>
        <w:gridCol w:w="108"/>
        <w:gridCol w:w="162"/>
        <w:gridCol w:w="135"/>
        <w:gridCol w:w="135"/>
        <w:gridCol w:w="162"/>
        <w:gridCol w:w="108"/>
        <w:gridCol w:w="189"/>
        <w:gridCol w:w="81"/>
        <w:gridCol w:w="216"/>
        <w:gridCol w:w="54"/>
        <w:gridCol w:w="243"/>
        <w:gridCol w:w="27"/>
        <w:gridCol w:w="270"/>
        <w:gridCol w:w="1620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</w:tblGrid>
      <w:tr w:rsidR="003317E8" w:rsidRPr="00E44DAB" w14:paraId="77B26C0E" w14:textId="77777777" w:rsidTr="00C469FC">
        <w:trPr>
          <w:trHeight w:val="368"/>
        </w:trPr>
        <w:tc>
          <w:tcPr>
            <w:tcW w:w="10350" w:type="dxa"/>
            <w:gridSpan w:val="32"/>
            <w:shd w:val="clear" w:color="auto" w:fill="FFC000"/>
          </w:tcPr>
          <w:p w14:paraId="4090379D" w14:textId="7A6DB7CC" w:rsidR="003317E8" w:rsidRPr="003317E8" w:rsidRDefault="00096CEC" w:rsidP="003317E8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</w:rPr>
              <w:t>2.0</w:t>
            </w:r>
            <w:r w:rsidR="003317E8" w:rsidRPr="003317E8">
              <w:rPr>
                <w:rFonts w:ascii="Century Gothic" w:hAnsi="Century Gothic"/>
                <w:b/>
                <w:bCs/>
              </w:rPr>
              <w:t xml:space="preserve"> GENERAL INFORMATION (fill in if </w:t>
            </w:r>
            <w:r w:rsidR="0033348A">
              <w:rPr>
                <w:rFonts w:ascii="Century Gothic" w:hAnsi="Century Gothic"/>
                <w:b/>
                <w:bCs/>
              </w:rPr>
              <w:t>a</w:t>
            </w:r>
            <w:r w:rsidR="003317E8" w:rsidRPr="003317E8">
              <w:rPr>
                <w:rFonts w:ascii="Century Gothic" w:hAnsi="Century Gothic"/>
                <w:b/>
                <w:bCs/>
              </w:rPr>
              <w:t>pplying as Individual)</w:t>
            </w:r>
          </w:p>
        </w:tc>
      </w:tr>
      <w:tr w:rsidR="00C469FC" w:rsidRPr="00E44DAB" w14:paraId="6E7DD19C" w14:textId="77777777" w:rsidTr="00C469FC">
        <w:trPr>
          <w:trHeight w:val="368"/>
        </w:trPr>
        <w:tc>
          <w:tcPr>
            <w:tcW w:w="5580" w:type="dxa"/>
            <w:gridSpan w:val="21"/>
          </w:tcPr>
          <w:p w14:paraId="248ED028" w14:textId="77777777" w:rsidR="00C469FC" w:rsidRDefault="00C469FC" w:rsidP="00955236">
            <w:pPr>
              <w:rPr>
                <w:rFonts w:ascii="Century Gothic" w:hAnsi="Century Gothic"/>
                <w:sz w:val="20"/>
                <w:szCs w:val="20"/>
              </w:rPr>
            </w:pPr>
            <w:r w:rsidRPr="00E44DAB">
              <w:rPr>
                <w:rFonts w:ascii="Century Gothic" w:hAnsi="Century Gothic"/>
                <w:sz w:val="20"/>
                <w:szCs w:val="20"/>
              </w:rPr>
              <w:t>Full Names (as per NRC)</w:t>
            </w:r>
            <w:r>
              <w:rPr>
                <w:rFonts w:ascii="Century Gothic" w:hAnsi="Century Gothic"/>
                <w:sz w:val="20"/>
                <w:szCs w:val="20"/>
              </w:rPr>
              <w:t>: ____________________________________________________</w:t>
            </w:r>
          </w:p>
          <w:p w14:paraId="11D7A997" w14:textId="65B28A65" w:rsidR="003671FE" w:rsidRPr="00E44DAB" w:rsidRDefault="003671FE" w:rsidP="00955236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770" w:type="dxa"/>
            <w:gridSpan w:val="11"/>
          </w:tcPr>
          <w:p w14:paraId="067FC38E" w14:textId="6F00BC8A" w:rsidR="00C469FC" w:rsidRPr="00E44DAB" w:rsidRDefault="00C469FC" w:rsidP="00955236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Gender: </w:t>
            </w:r>
            <w:r w:rsidR="00657567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sdt>
              <w:sdtPr>
                <w:rPr>
                  <w:rFonts w:ascii="Century Gothic" w:hAnsi="Century Gothic"/>
                  <w:sz w:val="20"/>
                  <w:szCs w:val="20"/>
                </w:rPr>
                <w:id w:val="626362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Century Gothic" w:hAnsi="Century Gothic"/>
                <w:sz w:val="20"/>
                <w:szCs w:val="20"/>
              </w:rPr>
              <w:t xml:space="preserve"> Female  </w:t>
            </w:r>
            <w:sdt>
              <w:sdtPr>
                <w:rPr>
                  <w:rFonts w:ascii="Century Gothic" w:hAnsi="Century Gothic"/>
                  <w:sz w:val="20"/>
                  <w:szCs w:val="20"/>
                </w:rPr>
                <w:id w:val="21208811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Century Gothic" w:hAnsi="Century Gothic"/>
                <w:sz w:val="20"/>
                <w:szCs w:val="20"/>
              </w:rPr>
              <w:t xml:space="preserve"> Male</w:t>
            </w:r>
          </w:p>
        </w:tc>
      </w:tr>
      <w:tr w:rsidR="00AE35C6" w:rsidRPr="00E44DAB" w14:paraId="20DEE624" w14:textId="77777777">
        <w:trPr>
          <w:trHeight w:val="289"/>
        </w:trPr>
        <w:tc>
          <w:tcPr>
            <w:tcW w:w="2610" w:type="dxa"/>
          </w:tcPr>
          <w:p w14:paraId="6BDF4242" w14:textId="73DA9174" w:rsidR="00AE35C6" w:rsidRPr="00E44DAB" w:rsidRDefault="00AE35C6" w:rsidP="00955236">
            <w:pPr>
              <w:rPr>
                <w:rFonts w:ascii="Century Gothic" w:hAnsi="Century Gothic"/>
                <w:sz w:val="20"/>
                <w:szCs w:val="20"/>
              </w:rPr>
            </w:pPr>
            <w:r w:rsidRPr="00E44DAB">
              <w:rPr>
                <w:rFonts w:ascii="Century Gothic" w:hAnsi="Century Gothic"/>
                <w:sz w:val="20"/>
                <w:szCs w:val="20"/>
              </w:rPr>
              <w:t>NRC Number</w:t>
            </w:r>
          </w:p>
        </w:tc>
        <w:tc>
          <w:tcPr>
            <w:tcW w:w="270" w:type="dxa"/>
          </w:tcPr>
          <w:p w14:paraId="64C788BD" w14:textId="77777777" w:rsidR="00AE35C6" w:rsidRPr="00E44DAB" w:rsidRDefault="00AE35C6" w:rsidP="00955236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14:paraId="55D5B458" w14:textId="77777777" w:rsidR="00AE35C6" w:rsidRPr="00E44DAB" w:rsidRDefault="00AE35C6" w:rsidP="00955236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14:paraId="02746D36" w14:textId="77777777" w:rsidR="00AE35C6" w:rsidRPr="00E44DAB" w:rsidRDefault="00AE35C6" w:rsidP="00955236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14:paraId="478E70E8" w14:textId="77777777" w:rsidR="00AE35C6" w:rsidRPr="00E44DAB" w:rsidRDefault="00AE35C6" w:rsidP="00955236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14:paraId="3E8E4847" w14:textId="77777777" w:rsidR="00AE35C6" w:rsidRPr="00E44DAB" w:rsidRDefault="00AE35C6" w:rsidP="00955236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14:paraId="7377AE05" w14:textId="77777777" w:rsidR="00AE35C6" w:rsidRPr="00E44DAB" w:rsidRDefault="00AE35C6" w:rsidP="00955236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14:paraId="515BFB0A" w14:textId="00A33CE6" w:rsidR="00AE35C6" w:rsidRPr="00E44DAB" w:rsidRDefault="00256C04" w:rsidP="00955236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/</w:t>
            </w:r>
          </w:p>
        </w:tc>
        <w:tc>
          <w:tcPr>
            <w:tcW w:w="270" w:type="dxa"/>
            <w:gridSpan w:val="2"/>
          </w:tcPr>
          <w:p w14:paraId="50BA86F9" w14:textId="77777777" w:rsidR="00AE35C6" w:rsidRPr="00E44DAB" w:rsidRDefault="00AE35C6" w:rsidP="00955236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14:paraId="1ED8DE38" w14:textId="77777777" w:rsidR="00AE35C6" w:rsidRPr="00E44DAB" w:rsidRDefault="00AE35C6" w:rsidP="00955236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14:paraId="00D1C312" w14:textId="2F80F0D1" w:rsidR="00AE35C6" w:rsidRPr="00E44DAB" w:rsidRDefault="00256C04" w:rsidP="00955236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/</w:t>
            </w:r>
          </w:p>
        </w:tc>
        <w:tc>
          <w:tcPr>
            <w:tcW w:w="270" w:type="dxa"/>
          </w:tcPr>
          <w:p w14:paraId="6EFDD017" w14:textId="5C48829C" w:rsidR="00AE35C6" w:rsidRPr="00E44DAB" w:rsidRDefault="00AE35C6" w:rsidP="00955236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620" w:type="dxa"/>
          </w:tcPr>
          <w:p w14:paraId="1A24F4C6" w14:textId="595231D4" w:rsidR="00AE35C6" w:rsidRPr="00E44DAB" w:rsidRDefault="00AE35C6" w:rsidP="00955236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Date of Birth</w:t>
            </w:r>
          </w:p>
        </w:tc>
        <w:tc>
          <w:tcPr>
            <w:tcW w:w="315" w:type="dxa"/>
          </w:tcPr>
          <w:p w14:paraId="58EE3800" w14:textId="77777777" w:rsidR="00AE35C6" w:rsidRPr="00E44DAB" w:rsidRDefault="00AE35C6" w:rsidP="00955236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15" w:type="dxa"/>
          </w:tcPr>
          <w:p w14:paraId="45E74518" w14:textId="77777777" w:rsidR="00AE35C6" w:rsidRPr="00E44DAB" w:rsidRDefault="00AE35C6" w:rsidP="00955236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15" w:type="dxa"/>
          </w:tcPr>
          <w:p w14:paraId="5452958A" w14:textId="15D44801" w:rsidR="00AE35C6" w:rsidRPr="00E44DAB" w:rsidRDefault="003671FE" w:rsidP="00955236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/</w:t>
            </w:r>
          </w:p>
        </w:tc>
        <w:tc>
          <w:tcPr>
            <w:tcW w:w="315" w:type="dxa"/>
          </w:tcPr>
          <w:p w14:paraId="7F3FB794" w14:textId="77777777" w:rsidR="00AE35C6" w:rsidRPr="00E44DAB" w:rsidRDefault="00AE35C6" w:rsidP="00955236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15" w:type="dxa"/>
          </w:tcPr>
          <w:p w14:paraId="4A72B0E9" w14:textId="77777777" w:rsidR="00AE35C6" w:rsidRPr="00E44DAB" w:rsidRDefault="00AE35C6" w:rsidP="00955236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15" w:type="dxa"/>
          </w:tcPr>
          <w:p w14:paraId="2CF9B622" w14:textId="0BDB0E0E" w:rsidR="00AE35C6" w:rsidRPr="00E44DAB" w:rsidRDefault="003671FE" w:rsidP="00955236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/</w:t>
            </w:r>
          </w:p>
        </w:tc>
        <w:tc>
          <w:tcPr>
            <w:tcW w:w="315" w:type="dxa"/>
          </w:tcPr>
          <w:p w14:paraId="02CD07E1" w14:textId="77777777" w:rsidR="00AE35C6" w:rsidRPr="00E44DAB" w:rsidRDefault="00AE35C6" w:rsidP="00955236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15" w:type="dxa"/>
          </w:tcPr>
          <w:p w14:paraId="0EB3E7D5" w14:textId="77777777" w:rsidR="00AE35C6" w:rsidRPr="00E44DAB" w:rsidRDefault="00AE35C6" w:rsidP="00955236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15" w:type="dxa"/>
          </w:tcPr>
          <w:p w14:paraId="26D1867D" w14:textId="77777777" w:rsidR="00AE35C6" w:rsidRPr="00E44DAB" w:rsidRDefault="00AE35C6" w:rsidP="00955236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15" w:type="dxa"/>
          </w:tcPr>
          <w:p w14:paraId="16CF117F" w14:textId="19F7F7E8" w:rsidR="00AE35C6" w:rsidRPr="00E44DAB" w:rsidRDefault="00AE35C6" w:rsidP="00955236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8097F" w:rsidRPr="00E44DAB" w14:paraId="4A9952C3" w14:textId="77777777">
        <w:trPr>
          <w:trHeight w:val="289"/>
        </w:trPr>
        <w:tc>
          <w:tcPr>
            <w:tcW w:w="2610" w:type="dxa"/>
          </w:tcPr>
          <w:p w14:paraId="3B7D5824" w14:textId="5DBF2D41" w:rsidR="00B8097F" w:rsidRPr="00E44DAB" w:rsidRDefault="00B8097F" w:rsidP="00955236">
            <w:pPr>
              <w:rPr>
                <w:rFonts w:ascii="Century Gothic" w:hAnsi="Century Gothic"/>
                <w:sz w:val="20"/>
                <w:szCs w:val="20"/>
              </w:rPr>
            </w:pPr>
            <w:r w:rsidRPr="00E44DAB">
              <w:rPr>
                <w:rFonts w:ascii="Century Gothic" w:hAnsi="Century Gothic"/>
                <w:sz w:val="20"/>
                <w:szCs w:val="20"/>
              </w:rPr>
              <w:t>Marital Status</w:t>
            </w:r>
          </w:p>
        </w:tc>
        <w:tc>
          <w:tcPr>
            <w:tcW w:w="2970" w:type="dxa"/>
            <w:gridSpan w:val="20"/>
          </w:tcPr>
          <w:p w14:paraId="23AF2278" w14:textId="1053826A" w:rsidR="00B8097F" w:rsidRDefault="00000000" w:rsidP="00955236">
            <w:pPr>
              <w:rPr>
                <w:rFonts w:ascii="Century Gothic" w:hAnsi="Century Gothic"/>
                <w:sz w:val="20"/>
                <w:szCs w:val="20"/>
              </w:rPr>
            </w:pPr>
            <w:sdt>
              <w:sdtPr>
                <w:rPr>
                  <w:rFonts w:ascii="Century Gothic" w:hAnsi="Century Gothic"/>
                  <w:sz w:val="20"/>
                  <w:szCs w:val="20"/>
                </w:rPr>
                <w:id w:val="-9880990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8097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B8097F">
              <w:rPr>
                <w:rFonts w:ascii="Century Gothic" w:hAnsi="Century Gothic"/>
                <w:sz w:val="20"/>
                <w:szCs w:val="20"/>
              </w:rPr>
              <w:t xml:space="preserve"> Single            </w:t>
            </w:r>
            <w:sdt>
              <w:sdtPr>
                <w:rPr>
                  <w:rFonts w:ascii="Century Gothic" w:hAnsi="Century Gothic"/>
                  <w:sz w:val="20"/>
                  <w:szCs w:val="20"/>
                </w:rPr>
                <w:id w:val="-21290814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8097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B8097F">
              <w:rPr>
                <w:rFonts w:ascii="Century Gothic" w:hAnsi="Century Gothic"/>
                <w:sz w:val="20"/>
                <w:szCs w:val="20"/>
              </w:rPr>
              <w:t xml:space="preserve"> Married  </w:t>
            </w:r>
          </w:p>
          <w:p w14:paraId="52AB3B90" w14:textId="4618C40A" w:rsidR="00B8097F" w:rsidRPr="00E44DAB" w:rsidRDefault="00000000" w:rsidP="00955236">
            <w:pPr>
              <w:rPr>
                <w:rFonts w:ascii="Century Gothic" w:hAnsi="Century Gothic"/>
                <w:sz w:val="20"/>
                <w:szCs w:val="20"/>
              </w:rPr>
            </w:pPr>
            <w:sdt>
              <w:sdtPr>
                <w:rPr>
                  <w:rFonts w:ascii="Century Gothic" w:hAnsi="Century Gothic"/>
                  <w:sz w:val="20"/>
                  <w:szCs w:val="20"/>
                </w:rPr>
                <w:id w:val="425310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8097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B8097F">
              <w:rPr>
                <w:rFonts w:ascii="Century Gothic" w:hAnsi="Century Gothic"/>
                <w:sz w:val="20"/>
                <w:szCs w:val="20"/>
              </w:rPr>
              <w:t xml:space="preserve">  Divorced     </w:t>
            </w:r>
            <w:sdt>
              <w:sdtPr>
                <w:rPr>
                  <w:rFonts w:ascii="Century Gothic" w:hAnsi="Century Gothic"/>
                  <w:sz w:val="20"/>
                  <w:szCs w:val="20"/>
                </w:rPr>
                <w:id w:val="1942715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8097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B8097F">
              <w:rPr>
                <w:rFonts w:ascii="Century Gothic" w:hAnsi="Century Gothic"/>
                <w:sz w:val="20"/>
                <w:szCs w:val="20"/>
              </w:rPr>
              <w:t xml:space="preserve">  Widowed</w:t>
            </w:r>
          </w:p>
        </w:tc>
        <w:tc>
          <w:tcPr>
            <w:tcW w:w="4770" w:type="dxa"/>
            <w:gridSpan w:val="11"/>
            <w:vMerge w:val="restart"/>
          </w:tcPr>
          <w:p w14:paraId="6B30CF9B" w14:textId="19189CB7" w:rsidR="00B8097F" w:rsidRPr="00E44DAB" w:rsidRDefault="00B8097F" w:rsidP="00955236">
            <w:pPr>
              <w:rPr>
                <w:rFonts w:ascii="Century Gothic" w:hAnsi="Century Gothic"/>
                <w:sz w:val="20"/>
                <w:szCs w:val="20"/>
              </w:rPr>
            </w:pPr>
            <w:r w:rsidRPr="00E44DAB">
              <w:rPr>
                <w:rFonts w:ascii="Century Gothic" w:hAnsi="Century Gothic"/>
                <w:sz w:val="20"/>
                <w:szCs w:val="20"/>
              </w:rPr>
              <w:t>Nationality</w:t>
            </w:r>
            <w:r w:rsidR="009B7C39">
              <w:rPr>
                <w:rFonts w:ascii="Century Gothic" w:hAnsi="Century Gothic"/>
                <w:sz w:val="20"/>
                <w:szCs w:val="20"/>
              </w:rPr>
              <w:t>:</w:t>
            </w:r>
          </w:p>
        </w:tc>
      </w:tr>
      <w:tr w:rsidR="00B8097F" w:rsidRPr="00E44DAB" w14:paraId="15C085A3" w14:textId="77777777">
        <w:trPr>
          <w:trHeight w:val="302"/>
        </w:trPr>
        <w:tc>
          <w:tcPr>
            <w:tcW w:w="2610" w:type="dxa"/>
          </w:tcPr>
          <w:p w14:paraId="7A06BE98" w14:textId="62DD13B2" w:rsidR="00B8097F" w:rsidRPr="00E44DAB" w:rsidRDefault="00B8097F" w:rsidP="00955236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TPIN:</w:t>
            </w:r>
          </w:p>
        </w:tc>
        <w:tc>
          <w:tcPr>
            <w:tcW w:w="297" w:type="dxa"/>
            <w:gridSpan w:val="2"/>
          </w:tcPr>
          <w:p w14:paraId="4F884CF8" w14:textId="77777777" w:rsidR="00B8097F" w:rsidRPr="00E44DAB" w:rsidRDefault="00B8097F" w:rsidP="00955236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97" w:type="dxa"/>
            <w:gridSpan w:val="2"/>
          </w:tcPr>
          <w:p w14:paraId="3AFDAE18" w14:textId="77777777" w:rsidR="00B8097F" w:rsidRPr="00E44DAB" w:rsidRDefault="00B8097F" w:rsidP="00955236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97" w:type="dxa"/>
            <w:gridSpan w:val="2"/>
          </w:tcPr>
          <w:p w14:paraId="310CAD0E" w14:textId="77777777" w:rsidR="00B8097F" w:rsidRPr="00E44DAB" w:rsidRDefault="00B8097F" w:rsidP="00955236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97" w:type="dxa"/>
            <w:gridSpan w:val="2"/>
          </w:tcPr>
          <w:p w14:paraId="4E57BFDC" w14:textId="77777777" w:rsidR="00B8097F" w:rsidRPr="00E44DAB" w:rsidRDefault="00B8097F" w:rsidP="00955236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97" w:type="dxa"/>
            <w:gridSpan w:val="2"/>
          </w:tcPr>
          <w:p w14:paraId="17684998" w14:textId="77777777" w:rsidR="00B8097F" w:rsidRPr="00E44DAB" w:rsidRDefault="00B8097F" w:rsidP="00955236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97" w:type="dxa"/>
            <w:gridSpan w:val="2"/>
          </w:tcPr>
          <w:p w14:paraId="16DC0A90" w14:textId="77777777" w:rsidR="00B8097F" w:rsidRPr="00E44DAB" w:rsidRDefault="00B8097F" w:rsidP="00955236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97" w:type="dxa"/>
            <w:gridSpan w:val="2"/>
          </w:tcPr>
          <w:p w14:paraId="128DEE96" w14:textId="77777777" w:rsidR="00B8097F" w:rsidRPr="00E44DAB" w:rsidRDefault="00B8097F" w:rsidP="00955236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97" w:type="dxa"/>
            <w:gridSpan w:val="2"/>
          </w:tcPr>
          <w:p w14:paraId="6A06B3C7" w14:textId="77777777" w:rsidR="00B8097F" w:rsidRPr="00E44DAB" w:rsidRDefault="00B8097F" w:rsidP="00955236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97" w:type="dxa"/>
            <w:gridSpan w:val="2"/>
          </w:tcPr>
          <w:p w14:paraId="1E2BB77B" w14:textId="77777777" w:rsidR="00B8097F" w:rsidRPr="00E44DAB" w:rsidRDefault="00B8097F" w:rsidP="00955236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97" w:type="dxa"/>
            <w:gridSpan w:val="2"/>
          </w:tcPr>
          <w:p w14:paraId="6FCACC5F" w14:textId="77777777" w:rsidR="00B8097F" w:rsidRPr="00E44DAB" w:rsidRDefault="00B8097F" w:rsidP="00955236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770" w:type="dxa"/>
            <w:gridSpan w:val="11"/>
            <w:vMerge/>
          </w:tcPr>
          <w:p w14:paraId="2D75A826" w14:textId="77777777" w:rsidR="00B8097F" w:rsidRPr="00E44DAB" w:rsidRDefault="00B8097F" w:rsidP="00955236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8E7A3C" w:rsidRPr="00E44DAB" w14:paraId="3E14F9BE" w14:textId="77777777" w:rsidTr="00C469FC">
        <w:trPr>
          <w:trHeight w:val="289"/>
        </w:trPr>
        <w:tc>
          <w:tcPr>
            <w:tcW w:w="7200" w:type="dxa"/>
            <w:gridSpan w:val="22"/>
          </w:tcPr>
          <w:p w14:paraId="7E7A2E45" w14:textId="4ACF6072" w:rsidR="008E7A3C" w:rsidRPr="00E44DAB" w:rsidRDefault="008E7A3C" w:rsidP="00955236">
            <w:pPr>
              <w:rPr>
                <w:rFonts w:ascii="Century Gothic" w:hAnsi="Century Gothic"/>
                <w:sz w:val="20"/>
                <w:szCs w:val="20"/>
              </w:rPr>
            </w:pPr>
            <w:r w:rsidRPr="00E44DAB">
              <w:rPr>
                <w:rFonts w:ascii="Century Gothic" w:hAnsi="Century Gothic"/>
                <w:sz w:val="20"/>
                <w:szCs w:val="20"/>
              </w:rPr>
              <w:lastRenderedPageBreak/>
              <w:t>Highest Educational Qualification</w:t>
            </w:r>
          </w:p>
        </w:tc>
        <w:tc>
          <w:tcPr>
            <w:tcW w:w="3150" w:type="dxa"/>
            <w:gridSpan w:val="10"/>
          </w:tcPr>
          <w:p w14:paraId="304E11FE" w14:textId="33BD3932" w:rsidR="008E7A3C" w:rsidRPr="00E44DAB" w:rsidRDefault="008E7A3C" w:rsidP="00955236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40C0E" w:rsidRPr="00E44DAB" w14:paraId="0645CE1E" w14:textId="77777777" w:rsidTr="00C469FC">
        <w:trPr>
          <w:trHeight w:val="289"/>
        </w:trPr>
        <w:tc>
          <w:tcPr>
            <w:tcW w:w="7200" w:type="dxa"/>
            <w:gridSpan w:val="22"/>
          </w:tcPr>
          <w:p w14:paraId="759695C8" w14:textId="63D6309C" w:rsidR="00540C0E" w:rsidRPr="00E44DAB" w:rsidRDefault="00540C0E" w:rsidP="00955236">
            <w:pPr>
              <w:rPr>
                <w:rFonts w:ascii="Century Gothic" w:hAnsi="Century Gothic"/>
                <w:sz w:val="20"/>
                <w:szCs w:val="20"/>
              </w:rPr>
            </w:pPr>
            <w:r w:rsidRPr="00E44DAB">
              <w:rPr>
                <w:rFonts w:ascii="Century Gothic" w:hAnsi="Century Gothic"/>
                <w:sz w:val="20"/>
                <w:szCs w:val="20"/>
              </w:rPr>
              <w:t>Occupation/Profession:</w:t>
            </w:r>
          </w:p>
        </w:tc>
        <w:tc>
          <w:tcPr>
            <w:tcW w:w="3150" w:type="dxa"/>
            <w:gridSpan w:val="10"/>
          </w:tcPr>
          <w:p w14:paraId="2CFD2373" w14:textId="4BAEC789" w:rsidR="00540C0E" w:rsidRPr="00E44DAB" w:rsidRDefault="00540C0E" w:rsidP="00955236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75B24CDE" w14:textId="0E1F5A9B" w:rsidR="00F13D5C" w:rsidRDefault="00F13D5C" w:rsidP="00D00A2B">
      <w:pPr>
        <w:rPr>
          <w:rFonts w:ascii="Century Gothic" w:hAnsi="Century Gothic"/>
        </w:rPr>
      </w:pPr>
    </w:p>
    <w:tbl>
      <w:tblPr>
        <w:tblStyle w:val="TableGrid"/>
        <w:tblW w:w="10353" w:type="dxa"/>
        <w:tblInd w:w="-702" w:type="dxa"/>
        <w:tblLook w:val="04A0" w:firstRow="1" w:lastRow="0" w:firstColumn="1" w:lastColumn="0" w:noHBand="0" w:noVBand="1"/>
      </w:tblPr>
      <w:tblGrid>
        <w:gridCol w:w="1170"/>
        <w:gridCol w:w="3060"/>
        <w:gridCol w:w="1460"/>
        <w:gridCol w:w="1780"/>
        <w:gridCol w:w="2883"/>
      </w:tblGrid>
      <w:tr w:rsidR="003317E8" w14:paraId="4D32A45D" w14:textId="77777777" w:rsidTr="003317E8">
        <w:trPr>
          <w:trHeight w:val="368"/>
        </w:trPr>
        <w:tc>
          <w:tcPr>
            <w:tcW w:w="10353" w:type="dxa"/>
            <w:gridSpan w:val="5"/>
            <w:shd w:val="clear" w:color="auto" w:fill="FFC000"/>
          </w:tcPr>
          <w:p w14:paraId="060371D5" w14:textId="1C203912" w:rsidR="003317E8" w:rsidRPr="003317E8" w:rsidRDefault="00096CEC" w:rsidP="003317E8">
            <w:pPr>
              <w:jc w:val="center"/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b/>
                <w:bCs/>
              </w:rPr>
              <w:t>3</w:t>
            </w:r>
            <w:r w:rsidR="00AE35C6">
              <w:rPr>
                <w:rFonts w:ascii="Century Gothic" w:hAnsi="Century Gothic"/>
                <w:b/>
                <w:bCs/>
              </w:rPr>
              <w:t xml:space="preserve">.0 </w:t>
            </w:r>
            <w:r w:rsidR="003317E8" w:rsidRPr="003317E8">
              <w:rPr>
                <w:rFonts w:ascii="Century Gothic" w:hAnsi="Century Gothic"/>
                <w:b/>
                <w:bCs/>
              </w:rPr>
              <w:t>CONTACT INFORMATION (</w:t>
            </w:r>
            <w:r w:rsidR="0033348A" w:rsidRPr="003317E8">
              <w:rPr>
                <w:rFonts w:ascii="Century Gothic" w:hAnsi="Century Gothic"/>
                <w:b/>
                <w:bCs/>
              </w:rPr>
              <w:t>to be filled in by representative/applicant</w:t>
            </w:r>
            <w:r w:rsidR="003317E8" w:rsidRPr="003317E8">
              <w:rPr>
                <w:rFonts w:ascii="Century Gothic" w:hAnsi="Century Gothic"/>
                <w:b/>
                <w:bCs/>
              </w:rPr>
              <w:t>)</w:t>
            </w:r>
          </w:p>
        </w:tc>
      </w:tr>
      <w:tr w:rsidR="0087754D" w14:paraId="442D7679" w14:textId="77777777">
        <w:trPr>
          <w:trHeight w:val="368"/>
        </w:trPr>
        <w:tc>
          <w:tcPr>
            <w:tcW w:w="5690" w:type="dxa"/>
            <w:gridSpan w:val="3"/>
          </w:tcPr>
          <w:p w14:paraId="00C36D6C" w14:textId="1F030A94" w:rsidR="0087754D" w:rsidRDefault="0087754D" w:rsidP="00D00A2B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Mobile Number</w:t>
            </w:r>
            <w:r w:rsidR="00890AFA">
              <w:rPr>
                <w:rFonts w:ascii="Century Gothic" w:hAnsi="Century Gothic"/>
              </w:rPr>
              <w:t>:</w:t>
            </w:r>
          </w:p>
        </w:tc>
        <w:tc>
          <w:tcPr>
            <w:tcW w:w="4663" w:type="dxa"/>
            <w:gridSpan w:val="2"/>
          </w:tcPr>
          <w:p w14:paraId="4891DE1E" w14:textId="77777777" w:rsidR="0087754D" w:rsidRDefault="0087754D" w:rsidP="00D00A2B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Alternate Phone Number</w:t>
            </w:r>
            <w:r w:rsidR="00890AFA">
              <w:rPr>
                <w:rFonts w:ascii="Century Gothic" w:hAnsi="Century Gothic"/>
              </w:rPr>
              <w:t>:</w:t>
            </w:r>
          </w:p>
          <w:p w14:paraId="72E7DD9B" w14:textId="066483DF" w:rsidR="00890AFA" w:rsidRDefault="00890AFA" w:rsidP="00D00A2B">
            <w:pPr>
              <w:rPr>
                <w:rFonts w:ascii="Century Gothic" w:hAnsi="Century Gothic"/>
              </w:rPr>
            </w:pPr>
          </w:p>
        </w:tc>
      </w:tr>
      <w:tr w:rsidR="00BA449F" w14:paraId="5F3C4714" w14:textId="77777777" w:rsidTr="00E04707">
        <w:trPr>
          <w:trHeight w:val="289"/>
        </w:trPr>
        <w:tc>
          <w:tcPr>
            <w:tcW w:w="5690" w:type="dxa"/>
            <w:gridSpan w:val="3"/>
          </w:tcPr>
          <w:p w14:paraId="318C6CA0" w14:textId="5D70A3C9" w:rsidR="00BA449F" w:rsidRDefault="00BA449F" w:rsidP="00D00A2B">
            <w:pPr>
              <w:rPr>
                <w:rFonts w:ascii="Century Gothic" w:hAnsi="Century Gothic"/>
              </w:rPr>
            </w:pPr>
            <w:r w:rsidRPr="0087754D">
              <w:rPr>
                <w:rFonts w:ascii="Century Gothic" w:hAnsi="Century Gothic"/>
                <w:b/>
                <w:bCs/>
              </w:rPr>
              <w:t>Residential Address</w:t>
            </w:r>
          </w:p>
        </w:tc>
        <w:tc>
          <w:tcPr>
            <w:tcW w:w="1780" w:type="dxa"/>
          </w:tcPr>
          <w:p w14:paraId="73300BC4" w14:textId="001BA763" w:rsidR="00BA449F" w:rsidRDefault="00BA449F" w:rsidP="00D00A2B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Email Address</w:t>
            </w:r>
            <w:r w:rsidR="00E04707">
              <w:rPr>
                <w:rFonts w:ascii="Century Gothic" w:hAnsi="Century Gothic"/>
              </w:rPr>
              <w:t>:</w:t>
            </w:r>
          </w:p>
        </w:tc>
        <w:tc>
          <w:tcPr>
            <w:tcW w:w="2883" w:type="dxa"/>
          </w:tcPr>
          <w:p w14:paraId="15404FA6" w14:textId="77777777" w:rsidR="00BA449F" w:rsidRDefault="00BA449F" w:rsidP="00D00A2B">
            <w:pPr>
              <w:rPr>
                <w:rFonts w:ascii="Century Gothic" w:hAnsi="Century Gothic"/>
              </w:rPr>
            </w:pPr>
          </w:p>
        </w:tc>
      </w:tr>
      <w:tr w:rsidR="00E04707" w14:paraId="51AD67C9" w14:textId="77777777" w:rsidTr="00E04707">
        <w:trPr>
          <w:trHeight w:val="270"/>
        </w:trPr>
        <w:tc>
          <w:tcPr>
            <w:tcW w:w="1170" w:type="dxa"/>
          </w:tcPr>
          <w:p w14:paraId="5170BDAC" w14:textId="77777777" w:rsidR="00E04707" w:rsidRDefault="00E04707" w:rsidP="003A4C30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Plot No.</w:t>
            </w:r>
          </w:p>
        </w:tc>
        <w:tc>
          <w:tcPr>
            <w:tcW w:w="3060" w:type="dxa"/>
          </w:tcPr>
          <w:p w14:paraId="3904C60E" w14:textId="449634B4" w:rsidR="00E04707" w:rsidRDefault="00E04707" w:rsidP="003A4C30">
            <w:pPr>
              <w:rPr>
                <w:rFonts w:ascii="Century Gothic" w:hAnsi="Century Gothic"/>
              </w:rPr>
            </w:pPr>
          </w:p>
        </w:tc>
        <w:tc>
          <w:tcPr>
            <w:tcW w:w="1460" w:type="dxa"/>
          </w:tcPr>
          <w:p w14:paraId="6B524180" w14:textId="77777777" w:rsidR="00E04707" w:rsidRDefault="00E04707" w:rsidP="003A4C30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District:</w:t>
            </w:r>
          </w:p>
        </w:tc>
        <w:tc>
          <w:tcPr>
            <w:tcW w:w="4663" w:type="dxa"/>
            <w:gridSpan w:val="2"/>
          </w:tcPr>
          <w:p w14:paraId="3887ED75" w14:textId="14FA8F25" w:rsidR="00E04707" w:rsidRDefault="00E04707" w:rsidP="003A4C30">
            <w:pPr>
              <w:rPr>
                <w:rFonts w:ascii="Century Gothic" w:hAnsi="Century Gothic"/>
              </w:rPr>
            </w:pPr>
          </w:p>
        </w:tc>
      </w:tr>
      <w:tr w:rsidR="00E04707" w14:paraId="4A7C993F" w14:textId="77777777" w:rsidTr="00E04707">
        <w:trPr>
          <w:trHeight w:val="270"/>
        </w:trPr>
        <w:tc>
          <w:tcPr>
            <w:tcW w:w="1170" w:type="dxa"/>
          </w:tcPr>
          <w:p w14:paraId="44C3D522" w14:textId="77777777" w:rsidR="00E04707" w:rsidRDefault="00E04707" w:rsidP="003A4C30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Area:</w:t>
            </w:r>
          </w:p>
        </w:tc>
        <w:tc>
          <w:tcPr>
            <w:tcW w:w="3060" w:type="dxa"/>
          </w:tcPr>
          <w:p w14:paraId="752525C5" w14:textId="77777777" w:rsidR="00E04707" w:rsidRDefault="00E04707" w:rsidP="003A4C30">
            <w:pPr>
              <w:rPr>
                <w:rFonts w:ascii="Century Gothic" w:hAnsi="Century Gothic"/>
              </w:rPr>
            </w:pPr>
          </w:p>
        </w:tc>
        <w:tc>
          <w:tcPr>
            <w:tcW w:w="1460" w:type="dxa"/>
          </w:tcPr>
          <w:p w14:paraId="79764C2F" w14:textId="77777777" w:rsidR="00E04707" w:rsidRDefault="00E04707" w:rsidP="003A4C30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Province:</w:t>
            </w:r>
          </w:p>
        </w:tc>
        <w:tc>
          <w:tcPr>
            <w:tcW w:w="4663" w:type="dxa"/>
            <w:gridSpan w:val="2"/>
          </w:tcPr>
          <w:p w14:paraId="2D26F473" w14:textId="77777777" w:rsidR="00E04707" w:rsidRDefault="00E04707" w:rsidP="003A4C30">
            <w:pPr>
              <w:rPr>
                <w:rFonts w:ascii="Century Gothic" w:hAnsi="Century Gothic"/>
              </w:rPr>
            </w:pPr>
          </w:p>
        </w:tc>
      </w:tr>
      <w:tr w:rsidR="00C86604" w14:paraId="41DDF862" w14:textId="77777777">
        <w:trPr>
          <w:trHeight w:val="591"/>
        </w:trPr>
        <w:tc>
          <w:tcPr>
            <w:tcW w:w="5690" w:type="dxa"/>
            <w:gridSpan w:val="3"/>
          </w:tcPr>
          <w:p w14:paraId="1652C351" w14:textId="77777777" w:rsidR="00C86604" w:rsidRDefault="003A4C30" w:rsidP="00D00A2B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Chief/Village/Headman</w:t>
            </w:r>
            <w:r w:rsidR="00E04707">
              <w:rPr>
                <w:rFonts w:ascii="Century Gothic" w:hAnsi="Century Gothic"/>
              </w:rPr>
              <w:t>:</w:t>
            </w:r>
          </w:p>
          <w:p w14:paraId="67EF7DAE" w14:textId="67A88E57" w:rsidR="00E04707" w:rsidRDefault="00E04707" w:rsidP="00D00A2B">
            <w:pPr>
              <w:rPr>
                <w:rFonts w:ascii="Century Gothic" w:hAnsi="Century Gothic"/>
              </w:rPr>
            </w:pPr>
          </w:p>
        </w:tc>
        <w:tc>
          <w:tcPr>
            <w:tcW w:w="4663" w:type="dxa"/>
            <w:gridSpan w:val="2"/>
          </w:tcPr>
          <w:p w14:paraId="6DE6948E" w14:textId="3CF37315" w:rsidR="00C86604" w:rsidRDefault="003A4C30" w:rsidP="00D00A2B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GPS Coordinates</w:t>
            </w:r>
            <w:r w:rsidR="00C573D7">
              <w:rPr>
                <w:rFonts w:ascii="Century Gothic" w:hAnsi="Century Gothic"/>
              </w:rPr>
              <w:t>:</w:t>
            </w:r>
          </w:p>
        </w:tc>
      </w:tr>
    </w:tbl>
    <w:p w14:paraId="542BF84C" w14:textId="101D77FD" w:rsidR="00832896" w:rsidRDefault="00832896" w:rsidP="00D00A2B">
      <w:pPr>
        <w:rPr>
          <w:rFonts w:ascii="Century Gothic" w:hAnsi="Century Gothic"/>
        </w:rPr>
      </w:pPr>
    </w:p>
    <w:tbl>
      <w:tblPr>
        <w:tblStyle w:val="TableGrid"/>
        <w:tblW w:w="10384" w:type="dxa"/>
        <w:tblInd w:w="-750" w:type="dxa"/>
        <w:tblLook w:val="04A0" w:firstRow="1" w:lastRow="0" w:firstColumn="1" w:lastColumn="0" w:noHBand="0" w:noVBand="1"/>
      </w:tblPr>
      <w:tblGrid>
        <w:gridCol w:w="1934"/>
        <w:gridCol w:w="288"/>
        <w:gridCol w:w="288"/>
        <w:gridCol w:w="313"/>
        <w:gridCol w:w="288"/>
        <w:gridCol w:w="288"/>
        <w:gridCol w:w="313"/>
        <w:gridCol w:w="288"/>
        <w:gridCol w:w="288"/>
        <w:gridCol w:w="288"/>
        <w:gridCol w:w="288"/>
        <w:gridCol w:w="1883"/>
        <w:gridCol w:w="330"/>
        <w:gridCol w:w="331"/>
        <w:gridCol w:w="330"/>
        <w:gridCol w:w="331"/>
        <w:gridCol w:w="331"/>
        <w:gridCol w:w="330"/>
        <w:gridCol w:w="331"/>
        <w:gridCol w:w="331"/>
        <w:gridCol w:w="330"/>
        <w:gridCol w:w="331"/>
        <w:gridCol w:w="331"/>
      </w:tblGrid>
      <w:tr w:rsidR="003317E8" w14:paraId="50FE96A9" w14:textId="77777777" w:rsidTr="007A1F9A">
        <w:trPr>
          <w:trHeight w:val="359"/>
        </w:trPr>
        <w:tc>
          <w:tcPr>
            <w:tcW w:w="10384" w:type="dxa"/>
            <w:gridSpan w:val="23"/>
            <w:shd w:val="clear" w:color="auto" w:fill="FFC000"/>
          </w:tcPr>
          <w:p w14:paraId="12C95640" w14:textId="5A68D274" w:rsidR="003317E8" w:rsidRPr="003317E8" w:rsidRDefault="00096CEC" w:rsidP="003317E8">
            <w:pPr>
              <w:jc w:val="center"/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b/>
                <w:bCs/>
              </w:rPr>
              <w:t>4</w:t>
            </w:r>
            <w:r w:rsidR="00C21771">
              <w:rPr>
                <w:rFonts w:ascii="Century Gothic" w:hAnsi="Century Gothic"/>
                <w:b/>
                <w:bCs/>
              </w:rPr>
              <w:t xml:space="preserve">.0 </w:t>
            </w:r>
            <w:r w:rsidR="003317E8" w:rsidRPr="003317E8">
              <w:rPr>
                <w:rFonts w:ascii="Century Gothic" w:hAnsi="Century Gothic"/>
                <w:b/>
                <w:bCs/>
              </w:rPr>
              <w:t>NEXT OF KIN INFORMATION</w:t>
            </w:r>
          </w:p>
        </w:tc>
      </w:tr>
      <w:tr w:rsidR="00CF7DC9" w14:paraId="519143BE" w14:textId="77777777" w:rsidTr="008F01EA">
        <w:trPr>
          <w:trHeight w:val="573"/>
        </w:trPr>
        <w:tc>
          <w:tcPr>
            <w:tcW w:w="4864" w:type="dxa"/>
            <w:gridSpan w:val="11"/>
          </w:tcPr>
          <w:p w14:paraId="1FB19DEC" w14:textId="77777777" w:rsidR="00CF7DC9" w:rsidRDefault="00CF7DC9" w:rsidP="00D00A2B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Full Name</w:t>
            </w:r>
            <w:r w:rsidR="007D7486">
              <w:rPr>
                <w:rFonts w:ascii="Century Gothic" w:hAnsi="Century Gothic"/>
              </w:rPr>
              <w:t>:</w:t>
            </w:r>
          </w:p>
          <w:p w14:paraId="25FC0714" w14:textId="5D7E460B" w:rsidR="007D7486" w:rsidRDefault="007D7486" w:rsidP="00D00A2B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_______________________________________</w:t>
            </w:r>
          </w:p>
        </w:tc>
        <w:tc>
          <w:tcPr>
            <w:tcW w:w="5520" w:type="dxa"/>
            <w:gridSpan w:val="12"/>
          </w:tcPr>
          <w:p w14:paraId="6C8750A9" w14:textId="77777777" w:rsidR="00CF7DC9" w:rsidRDefault="00CF7DC9" w:rsidP="00D00A2B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Relationship </w:t>
            </w:r>
            <w:proofErr w:type="gramStart"/>
            <w:r>
              <w:rPr>
                <w:rFonts w:ascii="Century Gothic" w:hAnsi="Century Gothic"/>
              </w:rPr>
              <w:t>to</w:t>
            </w:r>
            <w:proofErr w:type="gramEnd"/>
            <w:r>
              <w:rPr>
                <w:rFonts w:ascii="Century Gothic" w:hAnsi="Century Gothic"/>
              </w:rPr>
              <w:t xml:space="preserve"> Applicant</w:t>
            </w:r>
            <w:r w:rsidR="004868D5">
              <w:rPr>
                <w:rFonts w:ascii="Century Gothic" w:hAnsi="Century Gothic"/>
              </w:rPr>
              <w:t>:</w:t>
            </w:r>
          </w:p>
          <w:p w14:paraId="6177F224" w14:textId="6ED2F02E" w:rsidR="004868D5" w:rsidRDefault="004868D5" w:rsidP="00D00A2B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_______________________________________________</w:t>
            </w:r>
          </w:p>
        </w:tc>
      </w:tr>
      <w:tr w:rsidR="008F01EA" w14:paraId="3486FB12" w14:textId="77777777" w:rsidTr="008F01EA">
        <w:trPr>
          <w:trHeight w:val="270"/>
        </w:trPr>
        <w:tc>
          <w:tcPr>
            <w:tcW w:w="1934" w:type="dxa"/>
          </w:tcPr>
          <w:p w14:paraId="4CE0A2BE" w14:textId="6DD3AC12" w:rsidR="008F01EA" w:rsidRDefault="008F01EA" w:rsidP="00D00A2B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Date of Birth</w:t>
            </w:r>
          </w:p>
        </w:tc>
        <w:tc>
          <w:tcPr>
            <w:tcW w:w="288" w:type="dxa"/>
          </w:tcPr>
          <w:p w14:paraId="10DABF26" w14:textId="77777777" w:rsidR="008F01EA" w:rsidRDefault="008F01EA" w:rsidP="00D00A2B">
            <w:pPr>
              <w:rPr>
                <w:rFonts w:ascii="Century Gothic" w:hAnsi="Century Gothic"/>
              </w:rPr>
            </w:pPr>
          </w:p>
        </w:tc>
        <w:tc>
          <w:tcPr>
            <w:tcW w:w="288" w:type="dxa"/>
          </w:tcPr>
          <w:p w14:paraId="32E3D625" w14:textId="77777777" w:rsidR="008F01EA" w:rsidRDefault="008F01EA" w:rsidP="00D00A2B">
            <w:pPr>
              <w:rPr>
                <w:rFonts w:ascii="Century Gothic" w:hAnsi="Century Gothic"/>
              </w:rPr>
            </w:pPr>
          </w:p>
        </w:tc>
        <w:tc>
          <w:tcPr>
            <w:tcW w:w="313" w:type="dxa"/>
          </w:tcPr>
          <w:p w14:paraId="699B0BE7" w14:textId="28692ADD" w:rsidR="008F01EA" w:rsidRDefault="008F01EA" w:rsidP="00D00A2B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/</w:t>
            </w:r>
          </w:p>
        </w:tc>
        <w:tc>
          <w:tcPr>
            <w:tcW w:w="288" w:type="dxa"/>
          </w:tcPr>
          <w:p w14:paraId="7C247B2D" w14:textId="77777777" w:rsidR="008F01EA" w:rsidRDefault="008F01EA" w:rsidP="00D00A2B">
            <w:pPr>
              <w:rPr>
                <w:rFonts w:ascii="Century Gothic" w:hAnsi="Century Gothic"/>
              </w:rPr>
            </w:pPr>
          </w:p>
        </w:tc>
        <w:tc>
          <w:tcPr>
            <w:tcW w:w="288" w:type="dxa"/>
          </w:tcPr>
          <w:p w14:paraId="1E965A85" w14:textId="77777777" w:rsidR="008F01EA" w:rsidRDefault="008F01EA" w:rsidP="00D00A2B">
            <w:pPr>
              <w:rPr>
                <w:rFonts w:ascii="Century Gothic" w:hAnsi="Century Gothic"/>
              </w:rPr>
            </w:pPr>
          </w:p>
        </w:tc>
        <w:tc>
          <w:tcPr>
            <w:tcW w:w="313" w:type="dxa"/>
          </w:tcPr>
          <w:p w14:paraId="091B6CD2" w14:textId="6802D3CC" w:rsidR="008F01EA" w:rsidRDefault="008F01EA" w:rsidP="00D00A2B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/</w:t>
            </w:r>
          </w:p>
        </w:tc>
        <w:tc>
          <w:tcPr>
            <w:tcW w:w="288" w:type="dxa"/>
          </w:tcPr>
          <w:p w14:paraId="7C2A7938" w14:textId="77777777" w:rsidR="008F01EA" w:rsidRDefault="008F01EA" w:rsidP="00D00A2B">
            <w:pPr>
              <w:rPr>
                <w:rFonts w:ascii="Century Gothic" w:hAnsi="Century Gothic"/>
              </w:rPr>
            </w:pPr>
          </w:p>
        </w:tc>
        <w:tc>
          <w:tcPr>
            <w:tcW w:w="288" w:type="dxa"/>
          </w:tcPr>
          <w:p w14:paraId="04795DBF" w14:textId="77777777" w:rsidR="008F01EA" w:rsidRDefault="008F01EA" w:rsidP="00D00A2B">
            <w:pPr>
              <w:rPr>
                <w:rFonts w:ascii="Century Gothic" w:hAnsi="Century Gothic"/>
              </w:rPr>
            </w:pPr>
          </w:p>
        </w:tc>
        <w:tc>
          <w:tcPr>
            <w:tcW w:w="288" w:type="dxa"/>
          </w:tcPr>
          <w:p w14:paraId="3F0E1A5D" w14:textId="77777777" w:rsidR="008F01EA" w:rsidRDefault="008F01EA" w:rsidP="00D00A2B">
            <w:pPr>
              <w:rPr>
                <w:rFonts w:ascii="Century Gothic" w:hAnsi="Century Gothic"/>
              </w:rPr>
            </w:pPr>
          </w:p>
        </w:tc>
        <w:tc>
          <w:tcPr>
            <w:tcW w:w="288" w:type="dxa"/>
          </w:tcPr>
          <w:p w14:paraId="60D0413E" w14:textId="77777777" w:rsidR="008F01EA" w:rsidRDefault="008F01EA" w:rsidP="00D00A2B">
            <w:pPr>
              <w:rPr>
                <w:rFonts w:ascii="Century Gothic" w:hAnsi="Century Gothic"/>
              </w:rPr>
            </w:pPr>
          </w:p>
        </w:tc>
        <w:tc>
          <w:tcPr>
            <w:tcW w:w="1883" w:type="dxa"/>
          </w:tcPr>
          <w:p w14:paraId="3063C8C8" w14:textId="4CC307F4" w:rsidR="008F01EA" w:rsidRDefault="008F01EA" w:rsidP="00D00A2B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NRC Number</w:t>
            </w:r>
          </w:p>
        </w:tc>
        <w:tc>
          <w:tcPr>
            <w:tcW w:w="330" w:type="dxa"/>
          </w:tcPr>
          <w:p w14:paraId="2C58AD62" w14:textId="77777777" w:rsidR="008F01EA" w:rsidRDefault="008F01EA" w:rsidP="00D00A2B">
            <w:pPr>
              <w:rPr>
                <w:rFonts w:ascii="Century Gothic" w:hAnsi="Century Gothic"/>
              </w:rPr>
            </w:pPr>
          </w:p>
        </w:tc>
        <w:tc>
          <w:tcPr>
            <w:tcW w:w="331" w:type="dxa"/>
          </w:tcPr>
          <w:p w14:paraId="610044C4" w14:textId="77777777" w:rsidR="008F01EA" w:rsidRDefault="008F01EA" w:rsidP="00D00A2B">
            <w:pPr>
              <w:rPr>
                <w:rFonts w:ascii="Century Gothic" w:hAnsi="Century Gothic"/>
              </w:rPr>
            </w:pPr>
          </w:p>
        </w:tc>
        <w:tc>
          <w:tcPr>
            <w:tcW w:w="330" w:type="dxa"/>
          </w:tcPr>
          <w:p w14:paraId="625B0DEF" w14:textId="77777777" w:rsidR="008F01EA" w:rsidRDefault="008F01EA" w:rsidP="00D00A2B">
            <w:pPr>
              <w:rPr>
                <w:rFonts w:ascii="Century Gothic" w:hAnsi="Century Gothic"/>
              </w:rPr>
            </w:pPr>
          </w:p>
        </w:tc>
        <w:tc>
          <w:tcPr>
            <w:tcW w:w="331" w:type="dxa"/>
          </w:tcPr>
          <w:p w14:paraId="5A3277E5" w14:textId="77777777" w:rsidR="008F01EA" w:rsidRDefault="008F01EA" w:rsidP="00D00A2B">
            <w:pPr>
              <w:rPr>
                <w:rFonts w:ascii="Century Gothic" w:hAnsi="Century Gothic"/>
              </w:rPr>
            </w:pPr>
          </w:p>
        </w:tc>
        <w:tc>
          <w:tcPr>
            <w:tcW w:w="331" w:type="dxa"/>
          </w:tcPr>
          <w:p w14:paraId="5D2E5F83" w14:textId="77777777" w:rsidR="008F01EA" w:rsidRDefault="008F01EA" w:rsidP="00D00A2B">
            <w:pPr>
              <w:rPr>
                <w:rFonts w:ascii="Century Gothic" w:hAnsi="Century Gothic"/>
              </w:rPr>
            </w:pPr>
          </w:p>
        </w:tc>
        <w:tc>
          <w:tcPr>
            <w:tcW w:w="330" w:type="dxa"/>
          </w:tcPr>
          <w:p w14:paraId="5712FDD4" w14:textId="2BDC88B2" w:rsidR="008F01EA" w:rsidRDefault="0004435E" w:rsidP="00D00A2B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/</w:t>
            </w:r>
          </w:p>
        </w:tc>
        <w:tc>
          <w:tcPr>
            <w:tcW w:w="331" w:type="dxa"/>
          </w:tcPr>
          <w:p w14:paraId="0EA094AC" w14:textId="77777777" w:rsidR="008F01EA" w:rsidRDefault="008F01EA" w:rsidP="00D00A2B">
            <w:pPr>
              <w:rPr>
                <w:rFonts w:ascii="Century Gothic" w:hAnsi="Century Gothic"/>
              </w:rPr>
            </w:pPr>
          </w:p>
        </w:tc>
        <w:tc>
          <w:tcPr>
            <w:tcW w:w="331" w:type="dxa"/>
          </w:tcPr>
          <w:p w14:paraId="4174381E" w14:textId="77777777" w:rsidR="008F01EA" w:rsidRDefault="008F01EA" w:rsidP="00D00A2B">
            <w:pPr>
              <w:rPr>
                <w:rFonts w:ascii="Century Gothic" w:hAnsi="Century Gothic"/>
              </w:rPr>
            </w:pPr>
          </w:p>
        </w:tc>
        <w:tc>
          <w:tcPr>
            <w:tcW w:w="330" w:type="dxa"/>
          </w:tcPr>
          <w:p w14:paraId="2299A221" w14:textId="4674DB52" w:rsidR="008F01EA" w:rsidRDefault="0004435E" w:rsidP="00D00A2B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/</w:t>
            </w:r>
          </w:p>
        </w:tc>
        <w:tc>
          <w:tcPr>
            <w:tcW w:w="331" w:type="dxa"/>
          </w:tcPr>
          <w:p w14:paraId="7AED8D8C" w14:textId="77777777" w:rsidR="008F01EA" w:rsidRDefault="008F01EA" w:rsidP="00D00A2B">
            <w:pPr>
              <w:rPr>
                <w:rFonts w:ascii="Century Gothic" w:hAnsi="Century Gothic"/>
              </w:rPr>
            </w:pPr>
          </w:p>
        </w:tc>
        <w:tc>
          <w:tcPr>
            <w:tcW w:w="331" w:type="dxa"/>
          </w:tcPr>
          <w:p w14:paraId="7F1A71A6" w14:textId="77777777" w:rsidR="008F01EA" w:rsidRDefault="008F01EA" w:rsidP="00D00A2B">
            <w:pPr>
              <w:rPr>
                <w:rFonts w:ascii="Century Gothic" w:hAnsi="Century Gothic"/>
              </w:rPr>
            </w:pPr>
          </w:p>
        </w:tc>
      </w:tr>
      <w:tr w:rsidR="003369AA" w14:paraId="355A9C6C" w14:textId="77777777" w:rsidTr="008F01EA">
        <w:trPr>
          <w:trHeight w:val="573"/>
        </w:trPr>
        <w:tc>
          <w:tcPr>
            <w:tcW w:w="1934" w:type="dxa"/>
          </w:tcPr>
          <w:p w14:paraId="395AAE7E" w14:textId="1AFD7F6A" w:rsidR="003369AA" w:rsidRDefault="003369AA" w:rsidP="00D00A2B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Mobile Number</w:t>
            </w:r>
          </w:p>
        </w:tc>
        <w:tc>
          <w:tcPr>
            <w:tcW w:w="2930" w:type="dxa"/>
            <w:gridSpan w:val="10"/>
          </w:tcPr>
          <w:p w14:paraId="66E4E027" w14:textId="77777777" w:rsidR="003369AA" w:rsidRDefault="003369AA" w:rsidP="00D00A2B">
            <w:pPr>
              <w:rPr>
                <w:rFonts w:ascii="Century Gothic" w:hAnsi="Century Gothic"/>
              </w:rPr>
            </w:pPr>
          </w:p>
        </w:tc>
        <w:tc>
          <w:tcPr>
            <w:tcW w:w="1883" w:type="dxa"/>
          </w:tcPr>
          <w:p w14:paraId="757823D6" w14:textId="2FF0D3C5" w:rsidR="003369AA" w:rsidRDefault="003369AA" w:rsidP="00D00A2B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Alternate Mobile Number</w:t>
            </w:r>
          </w:p>
        </w:tc>
        <w:tc>
          <w:tcPr>
            <w:tcW w:w="3637" w:type="dxa"/>
            <w:gridSpan w:val="11"/>
          </w:tcPr>
          <w:p w14:paraId="1D03C99F" w14:textId="77777777" w:rsidR="003369AA" w:rsidRDefault="003369AA" w:rsidP="00D00A2B">
            <w:pPr>
              <w:rPr>
                <w:rFonts w:ascii="Century Gothic" w:hAnsi="Century Gothic"/>
              </w:rPr>
            </w:pPr>
          </w:p>
        </w:tc>
      </w:tr>
      <w:tr w:rsidR="00B13027" w14:paraId="14345308" w14:textId="77777777">
        <w:trPr>
          <w:trHeight w:val="573"/>
        </w:trPr>
        <w:tc>
          <w:tcPr>
            <w:tcW w:w="4864" w:type="dxa"/>
            <w:gridSpan w:val="11"/>
          </w:tcPr>
          <w:p w14:paraId="71620A26" w14:textId="2D54FE70" w:rsidR="00B13027" w:rsidRDefault="00B13027" w:rsidP="00D00A2B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Residential Address:</w:t>
            </w:r>
          </w:p>
        </w:tc>
        <w:tc>
          <w:tcPr>
            <w:tcW w:w="5520" w:type="dxa"/>
            <w:gridSpan w:val="12"/>
          </w:tcPr>
          <w:p w14:paraId="1385EF26" w14:textId="65984D31" w:rsidR="00B13027" w:rsidRDefault="00B13027" w:rsidP="00D00A2B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Email:</w:t>
            </w:r>
          </w:p>
        </w:tc>
      </w:tr>
    </w:tbl>
    <w:p w14:paraId="38C76FAC" w14:textId="6294F0D3" w:rsidR="004B7FB5" w:rsidRPr="005465F3" w:rsidRDefault="004B7FB5" w:rsidP="00CE69C1">
      <w:pPr>
        <w:rPr>
          <w:rFonts w:ascii="Century Gothic" w:hAnsi="Century Gothic"/>
        </w:rPr>
      </w:pPr>
    </w:p>
    <w:tbl>
      <w:tblPr>
        <w:tblStyle w:val="TableGrid"/>
        <w:tblW w:w="10565" w:type="dxa"/>
        <w:tblInd w:w="-825" w:type="dxa"/>
        <w:tblLook w:val="04A0" w:firstRow="1" w:lastRow="0" w:firstColumn="1" w:lastColumn="0" w:noHBand="0" w:noVBand="1"/>
      </w:tblPr>
      <w:tblGrid>
        <w:gridCol w:w="2581"/>
        <w:gridCol w:w="2582"/>
        <w:gridCol w:w="2701"/>
        <w:gridCol w:w="2701"/>
      </w:tblGrid>
      <w:tr w:rsidR="003317E8" w14:paraId="1872E113" w14:textId="77777777" w:rsidTr="003317E8">
        <w:trPr>
          <w:trHeight w:val="377"/>
        </w:trPr>
        <w:tc>
          <w:tcPr>
            <w:tcW w:w="10565" w:type="dxa"/>
            <w:gridSpan w:val="4"/>
            <w:shd w:val="clear" w:color="auto" w:fill="FFC000"/>
          </w:tcPr>
          <w:p w14:paraId="5E7DBAC4" w14:textId="005213D5" w:rsidR="003317E8" w:rsidRPr="003317E8" w:rsidRDefault="00096CEC" w:rsidP="003317E8">
            <w:pPr>
              <w:jc w:val="center"/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b/>
                <w:bCs/>
              </w:rPr>
              <w:t>5</w:t>
            </w:r>
            <w:r w:rsidR="00C21771">
              <w:rPr>
                <w:rFonts w:ascii="Century Gothic" w:hAnsi="Century Gothic"/>
                <w:b/>
                <w:bCs/>
              </w:rPr>
              <w:t>.</w:t>
            </w:r>
            <w:r w:rsidR="00030FEC">
              <w:rPr>
                <w:rFonts w:ascii="Century Gothic" w:hAnsi="Century Gothic"/>
                <w:b/>
                <w:bCs/>
              </w:rPr>
              <w:t>0</w:t>
            </w:r>
            <w:r w:rsidR="00C21771">
              <w:rPr>
                <w:rFonts w:ascii="Century Gothic" w:hAnsi="Century Gothic"/>
                <w:b/>
                <w:bCs/>
              </w:rPr>
              <w:t xml:space="preserve"> </w:t>
            </w:r>
            <w:r w:rsidR="003317E8" w:rsidRPr="003317E8">
              <w:rPr>
                <w:rFonts w:ascii="Century Gothic" w:hAnsi="Century Gothic"/>
                <w:b/>
                <w:bCs/>
              </w:rPr>
              <w:t>EMPLOYMENT</w:t>
            </w:r>
            <w:r w:rsidR="0065637A">
              <w:rPr>
                <w:rFonts w:ascii="Century Gothic" w:hAnsi="Century Gothic"/>
                <w:b/>
                <w:bCs/>
              </w:rPr>
              <w:t xml:space="preserve"> &amp; FINANCIAL</w:t>
            </w:r>
            <w:r w:rsidR="003317E8" w:rsidRPr="003317E8">
              <w:rPr>
                <w:rFonts w:ascii="Century Gothic" w:hAnsi="Century Gothic"/>
                <w:b/>
                <w:bCs/>
              </w:rPr>
              <w:t xml:space="preserve"> INFORMATION</w:t>
            </w:r>
          </w:p>
        </w:tc>
      </w:tr>
      <w:tr w:rsidR="00117655" w14:paraId="68BB170D" w14:textId="77777777" w:rsidTr="00117655">
        <w:trPr>
          <w:trHeight w:val="407"/>
        </w:trPr>
        <w:tc>
          <w:tcPr>
            <w:tcW w:w="10565" w:type="dxa"/>
            <w:gridSpan w:val="4"/>
          </w:tcPr>
          <w:p w14:paraId="71807951" w14:textId="66FE04C5" w:rsidR="00117655" w:rsidRDefault="00117655" w:rsidP="6FD331B8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b/>
                <w:bCs/>
              </w:rPr>
              <w:t>5.1 Employment Information</w:t>
            </w:r>
          </w:p>
        </w:tc>
      </w:tr>
      <w:tr w:rsidR="00117655" w14:paraId="07FCE8B5" w14:textId="77777777" w:rsidTr="00117655">
        <w:trPr>
          <w:trHeight w:val="407"/>
        </w:trPr>
        <w:tc>
          <w:tcPr>
            <w:tcW w:w="10565" w:type="dxa"/>
            <w:gridSpan w:val="4"/>
          </w:tcPr>
          <w:p w14:paraId="2A9A996E" w14:textId="35A7AF4F" w:rsidR="00117655" w:rsidRPr="00117655" w:rsidRDefault="00117655" w:rsidP="00117655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117655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To be filled in by </w:t>
            </w:r>
            <w:r w:rsidRPr="00117655">
              <w:rPr>
                <w:rFonts w:ascii="Century Gothic" w:hAnsi="Century Gothic"/>
                <w:b/>
                <w:bCs/>
                <w:i/>
                <w:iCs/>
                <w:sz w:val="20"/>
                <w:szCs w:val="20"/>
              </w:rPr>
              <w:t>Key Directors/Individual Applicants</w:t>
            </w:r>
            <w:r w:rsidRPr="00117655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currently employed:</w:t>
            </w:r>
          </w:p>
        </w:tc>
      </w:tr>
      <w:tr w:rsidR="00117655" w14:paraId="397E4378" w14:textId="77777777" w:rsidTr="00117655">
        <w:trPr>
          <w:trHeight w:val="407"/>
        </w:trPr>
        <w:tc>
          <w:tcPr>
            <w:tcW w:w="10565" w:type="dxa"/>
            <w:gridSpan w:val="4"/>
          </w:tcPr>
          <w:p w14:paraId="550B9C76" w14:textId="57677117" w:rsidR="00117655" w:rsidRPr="6FD331B8" w:rsidRDefault="00117655" w:rsidP="00117655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Name of Director:</w:t>
            </w:r>
          </w:p>
        </w:tc>
      </w:tr>
      <w:tr w:rsidR="00117655" w14:paraId="5B92B831" w14:textId="77777777" w:rsidTr="00E661CA">
        <w:trPr>
          <w:trHeight w:val="584"/>
        </w:trPr>
        <w:tc>
          <w:tcPr>
            <w:tcW w:w="2581" w:type="dxa"/>
          </w:tcPr>
          <w:p w14:paraId="6C65A5F7" w14:textId="77777777" w:rsidR="00117655" w:rsidRDefault="00117655" w:rsidP="00117655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Employment Status:</w:t>
            </w:r>
          </w:p>
          <w:p w14:paraId="64BA4121" w14:textId="77777777" w:rsidR="00117655" w:rsidRDefault="00000000" w:rsidP="00117655">
            <w:pPr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  <w:sz w:val="20"/>
                  <w:szCs w:val="20"/>
                </w:rPr>
                <w:id w:val="6245127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7655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117655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117655" w:rsidRPr="005465F3">
              <w:rPr>
                <w:rFonts w:ascii="Century Gothic" w:hAnsi="Century Gothic"/>
              </w:rPr>
              <w:t>Employed</w:t>
            </w:r>
          </w:p>
          <w:p w14:paraId="5861762A" w14:textId="77777777" w:rsidR="00117655" w:rsidRDefault="00000000" w:rsidP="00117655">
            <w:pPr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  <w:sz w:val="20"/>
                  <w:szCs w:val="20"/>
                </w:rPr>
                <w:id w:val="225985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7655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117655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117655" w:rsidRPr="005465F3">
              <w:rPr>
                <w:rFonts w:ascii="Century Gothic" w:hAnsi="Century Gothic"/>
              </w:rPr>
              <w:t>Self-Employed</w:t>
            </w:r>
          </w:p>
          <w:p w14:paraId="2DFF07AB" w14:textId="77777777" w:rsidR="00117655" w:rsidRDefault="00000000" w:rsidP="00117655">
            <w:pPr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  <w:sz w:val="20"/>
                  <w:szCs w:val="20"/>
                </w:rPr>
                <w:id w:val="-4655832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7655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117655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117655" w:rsidRPr="005465F3">
              <w:rPr>
                <w:rFonts w:ascii="Century Gothic" w:hAnsi="Century Gothic"/>
              </w:rPr>
              <w:t>Unemployed</w:t>
            </w:r>
          </w:p>
          <w:p w14:paraId="2BD5FFDE" w14:textId="77777777" w:rsidR="00117655" w:rsidRDefault="00000000" w:rsidP="00117655">
            <w:pPr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  <w:sz w:val="20"/>
                  <w:szCs w:val="20"/>
                </w:rPr>
                <w:id w:val="-567803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7655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117655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117655">
              <w:rPr>
                <w:rFonts w:ascii="Century Gothic" w:hAnsi="Century Gothic"/>
              </w:rPr>
              <w:t>Retired</w:t>
            </w:r>
          </w:p>
          <w:p w14:paraId="4BC5ABD5" w14:textId="77777777" w:rsidR="00117655" w:rsidRDefault="00000000" w:rsidP="00117655">
            <w:pPr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  <w:sz w:val="20"/>
                  <w:szCs w:val="20"/>
                </w:rPr>
                <w:id w:val="-13497921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7655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117655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117655">
              <w:rPr>
                <w:rFonts w:ascii="Century Gothic" w:hAnsi="Century Gothic"/>
              </w:rPr>
              <w:t>Student</w:t>
            </w:r>
          </w:p>
          <w:p w14:paraId="222E62C9" w14:textId="71E0F1D5" w:rsidR="00117655" w:rsidRDefault="00117655" w:rsidP="00117655">
            <w:pPr>
              <w:rPr>
                <w:rFonts w:ascii="Century Gothic" w:hAnsi="Century Gothic"/>
              </w:rPr>
            </w:pPr>
          </w:p>
        </w:tc>
        <w:tc>
          <w:tcPr>
            <w:tcW w:w="2582" w:type="dxa"/>
          </w:tcPr>
          <w:p w14:paraId="1651B081" w14:textId="120324AC" w:rsidR="00117655" w:rsidRDefault="00117655" w:rsidP="00117655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Employer Name:</w:t>
            </w:r>
          </w:p>
        </w:tc>
        <w:tc>
          <w:tcPr>
            <w:tcW w:w="2701" w:type="dxa"/>
          </w:tcPr>
          <w:p w14:paraId="2088722D" w14:textId="1DA2A63D" w:rsidR="00117655" w:rsidRPr="6FD331B8" w:rsidRDefault="00117655" w:rsidP="00117655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Position:</w:t>
            </w:r>
          </w:p>
        </w:tc>
        <w:tc>
          <w:tcPr>
            <w:tcW w:w="2701" w:type="dxa"/>
          </w:tcPr>
          <w:p w14:paraId="56ECF57E" w14:textId="03D03E24" w:rsidR="00117655" w:rsidRPr="6FD331B8" w:rsidRDefault="00117655" w:rsidP="00117655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Employer Address:</w:t>
            </w:r>
          </w:p>
        </w:tc>
      </w:tr>
      <w:tr w:rsidR="00117655" w14:paraId="121CACBA" w14:textId="77777777" w:rsidTr="00117655">
        <w:trPr>
          <w:trHeight w:val="351"/>
        </w:trPr>
        <w:tc>
          <w:tcPr>
            <w:tcW w:w="10565" w:type="dxa"/>
            <w:gridSpan w:val="4"/>
          </w:tcPr>
          <w:p w14:paraId="65087FD3" w14:textId="65D39313" w:rsidR="00117655" w:rsidRDefault="00117655" w:rsidP="00117655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Name of Director:</w:t>
            </w:r>
          </w:p>
        </w:tc>
      </w:tr>
      <w:tr w:rsidR="00117655" w14:paraId="709E699D" w14:textId="77777777" w:rsidTr="00E661CA">
        <w:trPr>
          <w:trHeight w:val="584"/>
        </w:trPr>
        <w:tc>
          <w:tcPr>
            <w:tcW w:w="2581" w:type="dxa"/>
          </w:tcPr>
          <w:p w14:paraId="767859EF" w14:textId="77777777" w:rsidR="00117655" w:rsidRDefault="00117655" w:rsidP="00117655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Employment Status:</w:t>
            </w:r>
          </w:p>
          <w:p w14:paraId="021F1D0A" w14:textId="77777777" w:rsidR="00117655" w:rsidRDefault="00000000" w:rsidP="00117655">
            <w:pPr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  <w:sz w:val="20"/>
                  <w:szCs w:val="20"/>
                </w:rPr>
                <w:id w:val="2032150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7655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117655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117655" w:rsidRPr="005465F3">
              <w:rPr>
                <w:rFonts w:ascii="Century Gothic" w:hAnsi="Century Gothic"/>
              </w:rPr>
              <w:t>Employed</w:t>
            </w:r>
          </w:p>
          <w:p w14:paraId="7EA9BBCE" w14:textId="77777777" w:rsidR="00117655" w:rsidRDefault="00000000" w:rsidP="00117655">
            <w:pPr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  <w:sz w:val="20"/>
                  <w:szCs w:val="20"/>
                </w:rPr>
                <w:id w:val="-6220750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7655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117655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117655" w:rsidRPr="005465F3">
              <w:rPr>
                <w:rFonts w:ascii="Century Gothic" w:hAnsi="Century Gothic"/>
              </w:rPr>
              <w:t>Self-Employed</w:t>
            </w:r>
          </w:p>
          <w:p w14:paraId="5096D05D" w14:textId="77777777" w:rsidR="00117655" w:rsidRDefault="00000000" w:rsidP="00117655">
            <w:pPr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  <w:sz w:val="20"/>
                  <w:szCs w:val="20"/>
                </w:rPr>
                <w:id w:val="215172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7655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117655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117655" w:rsidRPr="005465F3">
              <w:rPr>
                <w:rFonts w:ascii="Century Gothic" w:hAnsi="Century Gothic"/>
              </w:rPr>
              <w:t>Unemployed</w:t>
            </w:r>
          </w:p>
          <w:p w14:paraId="44C45A39" w14:textId="77777777" w:rsidR="00117655" w:rsidRDefault="00000000" w:rsidP="00117655">
            <w:pPr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  <w:sz w:val="20"/>
                  <w:szCs w:val="20"/>
                </w:rPr>
                <w:id w:val="-16173719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7655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117655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117655">
              <w:rPr>
                <w:rFonts w:ascii="Century Gothic" w:hAnsi="Century Gothic"/>
              </w:rPr>
              <w:t>Retired</w:t>
            </w:r>
          </w:p>
          <w:p w14:paraId="3BC61FC3" w14:textId="77777777" w:rsidR="00117655" w:rsidRDefault="00000000" w:rsidP="00117655">
            <w:pPr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  <w:sz w:val="20"/>
                  <w:szCs w:val="20"/>
                </w:rPr>
                <w:id w:val="258339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7655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117655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117655">
              <w:rPr>
                <w:rFonts w:ascii="Century Gothic" w:hAnsi="Century Gothic"/>
              </w:rPr>
              <w:t>Student</w:t>
            </w:r>
          </w:p>
          <w:p w14:paraId="76B84A71" w14:textId="77777777" w:rsidR="00117655" w:rsidRDefault="00117655" w:rsidP="00117655">
            <w:pPr>
              <w:rPr>
                <w:rFonts w:ascii="Century Gothic" w:hAnsi="Century Gothic"/>
              </w:rPr>
            </w:pPr>
          </w:p>
        </w:tc>
        <w:tc>
          <w:tcPr>
            <w:tcW w:w="2582" w:type="dxa"/>
          </w:tcPr>
          <w:p w14:paraId="170CD5AD" w14:textId="0D4A7D5A" w:rsidR="00117655" w:rsidRDefault="00117655" w:rsidP="00117655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lastRenderedPageBreak/>
              <w:t>Employer Name:</w:t>
            </w:r>
          </w:p>
        </w:tc>
        <w:tc>
          <w:tcPr>
            <w:tcW w:w="2701" w:type="dxa"/>
          </w:tcPr>
          <w:p w14:paraId="626E14CE" w14:textId="5497CA1B" w:rsidR="00117655" w:rsidRDefault="00117655" w:rsidP="00117655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Position:</w:t>
            </w:r>
          </w:p>
        </w:tc>
        <w:tc>
          <w:tcPr>
            <w:tcW w:w="2701" w:type="dxa"/>
          </w:tcPr>
          <w:p w14:paraId="3420FD33" w14:textId="27F37B9B" w:rsidR="00117655" w:rsidRDefault="00117655" w:rsidP="00117655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Employer Address:</w:t>
            </w:r>
          </w:p>
        </w:tc>
      </w:tr>
      <w:tr w:rsidR="00117655" w14:paraId="67CE63DB" w14:textId="77777777" w:rsidTr="00030FEC">
        <w:trPr>
          <w:trHeight w:val="341"/>
        </w:trPr>
        <w:tc>
          <w:tcPr>
            <w:tcW w:w="10565" w:type="dxa"/>
            <w:gridSpan w:val="4"/>
          </w:tcPr>
          <w:p w14:paraId="067F96F2" w14:textId="48441B63" w:rsidR="00117655" w:rsidRPr="6FD331B8" w:rsidRDefault="00117655" w:rsidP="00117655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b/>
                <w:bCs/>
              </w:rPr>
              <w:t>5.2 Financial</w:t>
            </w:r>
            <w:r w:rsidRPr="003317E8">
              <w:rPr>
                <w:rFonts w:ascii="Century Gothic" w:hAnsi="Century Gothic"/>
                <w:b/>
                <w:bCs/>
              </w:rPr>
              <w:t xml:space="preserve"> Information</w:t>
            </w:r>
          </w:p>
        </w:tc>
      </w:tr>
      <w:tr w:rsidR="00117655" w14:paraId="62BB9FA1" w14:textId="77777777" w:rsidTr="003069BE">
        <w:trPr>
          <w:trHeight w:val="567"/>
        </w:trPr>
        <w:tc>
          <w:tcPr>
            <w:tcW w:w="5163" w:type="dxa"/>
            <w:gridSpan w:val="2"/>
          </w:tcPr>
          <w:p w14:paraId="644DBAA8" w14:textId="177FE1E3" w:rsidR="00117655" w:rsidRDefault="00117655" w:rsidP="00117655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Primary Source of Funds:</w:t>
            </w:r>
          </w:p>
        </w:tc>
        <w:tc>
          <w:tcPr>
            <w:tcW w:w="5402" w:type="dxa"/>
            <w:gridSpan w:val="2"/>
          </w:tcPr>
          <w:p w14:paraId="090A145B" w14:textId="200991B7" w:rsidR="00117655" w:rsidRDefault="00117655" w:rsidP="00117655">
            <w:pPr>
              <w:rPr>
                <w:rFonts w:ascii="Century Gothic" w:hAnsi="Century Gothic"/>
              </w:rPr>
            </w:pPr>
            <w:r w:rsidRPr="005465F3">
              <w:rPr>
                <w:rFonts w:ascii="Century Gothic" w:hAnsi="Century Gothic"/>
              </w:rPr>
              <w:t>Monthly Income</w:t>
            </w:r>
            <w:r>
              <w:rPr>
                <w:rFonts w:ascii="Century Gothic" w:hAnsi="Century Gothic"/>
              </w:rPr>
              <w:t>:</w:t>
            </w:r>
          </w:p>
        </w:tc>
      </w:tr>
      <w:tr w:rsidR="00117655" w14:paraId="17CE678D" w14:textId="77777777" w:rsidTr="003069BE">
        <w:trPr>
          <w:trHeight w:val="584"/>
        </w:trPr>
        <w:tc>
          <w:tcPr>
            <w:tcW w:w="5163" w:type="dxa"/>
            <w:gridSpan w:val="2"/>
          </w:tcPr>
          <w:p w14:paraId="20232802" w14:textId="0314EF53" w:rsidR="00117655" w:rsidRDefault="00117655" w:rsidP="00117655">
            <w:pPr>
              <w:rPr>
                <w:rFonts w:ascii="Century Gothic" w:hAnsi="Century Gothic"/>
              </w:rPr>
            </w:pPr>
            <w:r w:rsidRPr="005465F3">
              <w:rPr>
                <w:rFonts w:ascii="Century Gothic" w:hAnsi="Century Gothic"/>
              </w:rPr>
              <w:t>Bank Name:</w:t>
            </w:r>
          </w:p>
        </w:tc>
        <w:tc>
          <w:tcPr>
            <w:tcW w:w="5402" w:type="dxa"/>
            <w:gridSpan w:val="2"/>
          </w:tcPr>
          <w:p w14:paraId="5B8A00F8" w14:textId="77777777" w:rsidR="00117655" w:rsidRDefault="00117655" w:rsidP="00117655">
            <w:pPr>
              <w:rPr>
                <w:rFonts w:ascii="Century Gothic" w:hAnsi="Century Gothic"/>
              </w:rPr>
            </w:pPr>
            <w:r w:rsidRPr="005465F3">
              <w:rPr>
                <w:rFonts w:ascii="Century Gothic" w:hAnsi="Century Gothic"/>
              </w:rPr>
              <w:t>Bank Branch</w:t>
            </w:r>
            <w:r>
              <w:rPr>
                <w:rFonts w:ascii="Century Gothic" w:hAnsi="Century Gothic"/>
              </w:rPr>
              <w:t>:</w:t>
            </w:r>
          </w:p>
          <w:p w14:paraId="6703CCA3" w14:textId="4851BEE3" w:rsidR="00117655" w:rsidRDefault="00117655" w:rsidP="00117655">
            <w:pPr>
              <w:rPr>
                <w:rFonts w:ascii="Century Gothic" w:hAnsi="Century Gothic"/>
              </w:rPr>
            </w:pPr>
          </w:p>
        </w:tc>
      </w:tr>
      <w:tr w:rsidR="00117655" w14:paraId="51A79F5A" w14:textId="77777777" w:rsidTr="003069BE">
        <w:trPr>
          <w:trHeight w:val="292"/>
        </w:trPr>
        <w:tc>
          <w:tcPr>
            <w:tcW w:w="5163" w:type="dxa"/>
            <w:gridSpan w:val="2"/>
          </w:tcPr>
          <w:p w14:paraId="6BF47A4E" w14:textId="3673CF6F" w:rsidR="00117655" w:rsidRDefault="00117655" w:rsidP="00117655">
            <w:pPr>
              <w:rPr>
                <w:rFonts w:ascii="Century Gothic" w:hAnsi="Century Gothic"/>
              </w:rPr>
            </w:pPr>
            <w:r w:rsidRPr="005465F3">
              <w:rPr>
                <w:rFonts w:ascii="Century Gothic" w:hAnsi="Century Gothic"/>
              </w:rPr>
              <w:t>Bank Account Number</w:t>
            </w:r>
            <w:r>
              <w:rPr>
                <w:rFonts w:ascii="Century Gothic" w:hAnsi="Century Gothic"/>
              </w:rPr>
              <w:t>:</w:t>
            </w:r>
          </w:p>
        </w:tc>
        <w:tc>
          <w:tcPr>
            <w:tcW w:w="5402" w:type="dxa"/>
            <w:gridSpan w:val="2"/>
          </w:tcPr>
          <w:p w14:paraId="002C00CA" w14:textId="5CD6F149" w:rsidR="00117655" w:rsidRDefault="00117655" w:rsidP="00117655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Branch/Sort Code:</w:t>
            </w:r>
          </w:p>
          <w:p w14:paraId="60204944" w14:textId="3EAF8CF0" w:rsidR="00117655" w:rsidRDefault="00117655" w:rsidP="00117655">
            <w:pPr>
              <w:rPr>
                <w:rFonts w:ascii="Century Gothic" w:hAnsi="Century Gothic"/>
              </w:rPr>
            </w:pPr>
          </w:p>
        </w:tc>
      </w:tr>
    </w:tbl>
    <w:p w14:paraId="7778169E" w14:textId="77777777" w:rsidR="00096CEC" w:rsidRDefault="00096CEC" w:rsidP="00CE69C1">
      <w:pPr>
        <w:rPr>
          <w:rFonts w:ascii="Century Gothic" w:hAnsi="Century Gothic"/>
        </w:rPr>
      </w:pPr>
    </w:p>
    <w:tbl>
      <w:tblPr>
        <w:tblStyle w:val="TableGrid"/>
        <w:tblW w:w="10533" w:type="dxa"/>
        <w:tblInd w:w="-852" w:type="dxa"/>
        <w:tblLook w:val="04A0" w:firstRow="1" w:lastRow="0" w:firstColumn="1" w:lastColumn="0" w:noHBand="0" w:noVBand="1"/>
      </w:tblPr>
      <w:tblGrid>
        <w:gridCol w:w="5822"/>
        <w:gridCol w:w="4711"/>
      </w:tblGrid>
      <w:tr w:rsidR="003317E8" w14:paraId="61CE439C" w14:textId="77777777" w:rsidTr="0831F2AB">
        <w:trPr>
          <w:trHeight w:val="352"/>
        </w:trPr>
        <w:tc>
          <w:tcPr>
            <w:tcW w:w="10533" w:type="dxa"/>
            <w:gridSpan w:val="2"/>
            <w:tcBorders>
              <w:bottom w:val="single" w:sz="4" w:space="0" w:color="auto"/>
            </w:tcBorders>
            <w:shd w:val="clear" w:color="auto" w:fill="FFC000"/>
          </w:tcPr>
          <w:p w14:paraId="17B6FB2A" w14:textId="16B01C19" w:rsidR="003317E8" w:rsidRPr="003317E8" w:rsidRDefault="1C7CD8C5" w:rsidP="003317E8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831F2AB">
              <w:rPr>
                <w:rFonts w:ascii="Century Gothic" w:hAnsi="Century Gothic"/>
                <w:b/>
                <w:bCs/>
              </w:rPr>
              <w:t>6</w:t>
            </w:r>
            <w:r w:rsidR="00D57FFE" w:rsidRPr="0831F2AB">
              <w:rPr>
                <w:rFonts w:ascii="Century Gothic" w:hAnsi="Century Gothic"/>
                <w:b/>
                <w:bCs/>
              </w:rPr>
              <w:t>.0</w:t>
            </w:r>
            <w:r w:rsidR="003317E8" w:rsidRPr="0831F2AB">
              <w:rPr>
                <w:rFonts w:ascii="Century Gothic" w:hAnsi="Century Gothic"/>
                <w:b/>
                <w:bCs/>
              </w:rPr>
              <w:t xml:space="preserve"> DECLARATIONS &amp; CONSENT</w:t>
            </w:r>
          </w:p>
        </w:tc>
      </w:tr>
      <w:tr w:rsidR="000D2B56" w14:paraId="55D862AC" w14:textId="77777777" w:rsidTr="0831F2AB">
        <w:trPr>
          <w:trHeight w:val="352"/>
        </w:trPr>
        <w:tc>
          <w:tcPr>
            <w:tcW w:w="10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FDEB" w14:textId="77777777" w:rsidR="000D2B56" w:rsidRPr="005465F3" w:rsidRDefault="000D2B56" w:rsidP="000D2B56">
            <w:pPr>
              <w:rPr>
                <w:rFonts w:ascii="Century Gothic" w:hAnsi="Century Gothic"/>
              </w:rPr>
            </w:pPr>
            <w:r w:rsidRPr="005465F3">
              <w:rPr>
                <w:rFonts w:ascii="Century Gothic" w:hAnsi="Century Gothic"/>
              </w:rPr>
              <w:t>1. I declare that the information provided is true and correct to the best of my knowledge.</w:t>
            </w:r>
          </w:p>
          <w:p w14:paraId="3361E229" w14:textId="77777777" w:rsidR="000D2B56" w:rsidRPr="005465F3" w:rsidRDefault="000D2B56" w:rsidP="000D2B56">
            <w:pPr>
              <w:rPr>
                <w:rFonts w:ascii="Century Gothic" w:hAnsi="Century Gothic"/>
              </w:rPr>
            </w:pPr>
            <w:r w:rsidRPr="005465F3">
              <w:rPr>
                <w:rFonts w:ascii="Century Gothic" w:hAnsi="Century Gothic"/>
              </w:rPr>
              <w:t>2. I consent to CEEC conducting background checks, including CRB verification.</w:t>
            </w:r>
          </w:p>
          <w:p w14:paraId="30645615" w14:textId="77777777" w:rsidR="000D2B56" w:rsidRDefault="000D2B56" w:rsidP="00CE69C1">
            <w:pPr>
              <w:rPr>
                <w:rFonts w:ascii="Century Gothic" w:hAnsi="Century Gothic"/>
              </w:rPr>
            </w:pPr>
            <w:r w:rsidRPr="005465F3">
              <w:rPr>
                <w:rFonts w:ascii="Century Gothic" w:hAnsi="Century Gothic"/>
              </w:rPr>
              <w:t>3. I understand that providing false information may lead to disqualification from CEEC support.</w:t>
            </w:r>
          </w:p>
          <w:p w14:paraId="0880F234" w14:textId="26A97D8A" w:rsidR="00096CEC" w:rsidRDefault="00096CEC" w:rsidP="00CE69C1">
            <w:pPr>
              <w:rPr>
                <w:rFonts w:ascii="Century Gothic" w:hAnsi="Century Gothic"/>
              </w:rPr>
            </w:pPr>
          </w:p>
        </w:tc>
      </w:tr>
      <w:tr w:rsidR="000D2B56" w14:paraId="220A6672" w14:textId="77777777" w:rsidTr="0831F2AB">
        <w:trPr>
          <w:trHeight w:val="352"/>
        </w:trPr>
        <w:tc>
          <w:tcPr>
            <w:tcW w:w="58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6192F8" w14:textId="77777777" w:rsidR="00F151F7" w:rsidRDefault="00F151F7" w:rsidP="000D2B56">
            <w:pPr>
              <w:rPr>
                <w:rFonts w:ascii="Century Gothic" w:hAnsi="Century Gothic"/>
              </w:rPr>
            </w:pPr>
          </w:p>
          <w:p w14:paraId="4F060CB0" w14:textId="77777777" w:rsidR="00096CEC" w:rsidRDefault="00096CEC" w:rsidP="000D2B56">
            <w:pPr>
              <w:rPr>
                <w:rFonts w:ascii="Century Gothic" w:hAnsi="Century Gothic"/>
              </w:rPr>
            </w:pPr>
          </w:p>
          <w:p w14:paraId="263AC085" w14:textId="79533774" w:rsidR="000D2B56" w:rsidRPr="005465F3" w:rsidRDefault="000D2B56" w:rsidP="000D2B56">
            <w:pPr>
              <w:rPr>
                <w:rFonts w:ascii="Century Gothic" w:hAnsi="Century Gothic"/>
              </w:rPr>
            </w:pPr>
            <w:r w:rsidRPr="005465F3">
              <w:rPr>
                <w:rFonts w:ascii="Century Gothic" w:hAnsi="Century Gothic"/>
              </w:rPr>
              <w:t>Applicant Signature:</w:t>
            </w:r>
            <w:r w:rsidR="00F151F7">
              <w:rPr>
                <w:rFonts w:ascii="Century Gothic" w:hAnsi="Century Gothic"/>
              </w:rPr>
              <w:t xml:space="preserve"> </w:t>
            </w:r>
            <w:r w:rsidRPr="005465F3">
              <w:rPr>
                <w:rFonts w:ascii="Century Gothic" w:hAnsi="Century Gothic"/>
              </w:rPr>
              <w:t>___________________________</w:t>
            </w:r>
          </w:p>
          <w:p w14:paraId="213E68F7" w14:textId="77777777" w:rsidR="000D2B56" w:rsidRDefault="000D2B56" w:rsidP="00CE69C1">
            <w:pPr>
              <w:rPr>
                <w:rFonts w:ascii="Century Gothic" w:hAnsi="Century Gothic"/>
              </w:rPr>
            </w:pPr>
          </w:p>
        </w:tc>
        <w:tc>
          <w:tcPr>
            <w:tcW w:w="47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91E035" w14:textId="77777777" w:rsidR="00F151F7" w:rsidRDefault="00F151F7" w:rsidP="000D2B56">
            <w:pPr>
              <w:rPr>
                <w:rFonts w:ascii="Century Gothic" w:hAnsi="Century Gothic"/>
              </w:rPr>
            </w:pPr>
          </w:p>
          <w:p w14:paraId="451F1B10" w14:textId="77777777" w:rsidR="00096CEC" w:rsidRDefault="00096CEC" w:rsidP="000D2B56">
            <w:pPr>
              <w:rPr>
                <w:rFonts w:ascii="Century Gothic" w:hAnsi="Century Gothic"/>
              </w:rPr>
            </w:pPr>
          </w:p>
          <w:p w14:paraId="2689BF46" w14:textId="0883540E" w:rsidR="000D2B56" w:rsidRPr="005465F3" w:rsidRDefault="000D2B56" w:rsidP="000D2B56">
            <w:pPr>
              <w:rPr>
                <w:rFonts w:ascii="Century Gothic" w:hAnsi="Century Gothic"/>
              </w:rPr>
            </w:pPr>
            <w:r w:rsidRPr="005465F3">
              <w:rPr>
                <w:rFonts w:ascii="Century Gothic" w:hAnsi="Century Gothic"/>
              </w:rPr>
              <w:t>Date: ____________________________</w:t>
            </w:r>
            <w:r w:rsidR="00F151F7">
              <w:rPr>
                <w:rFonts w:ascii="Century Gothic" w:hAnsi="Century Gothic"/>
              </w:rPr>
              <w:t>_</w:t>
            </w:r>
          </w:p>
          <w:p w14:paraId="724D7EE7" w14:textId="77777777" w:rsidR="000D2B56" w:rsidRDefault="000D2B56" w:rsidP="00CE69C1">
            <w:pPr>
              <w:rPr>
                <w:rFonts w:ascii="Century Gothic" w:hAnsi="Century Gothic"/>
              </w:rPr>
            </w:pPr>
          </w:p>
        </w:tc>
      </w:tr>
    </w:tbl>
    <w:p w14:paraId="317F1F7A" w14:textId="77777777" w:rsidR="000D2B56" w:rsidRPr="005465F3" w:rsidRDefault="000D2B56" w:rsidP="00CE69C1">
      <w:pPr>
        <w:rPr>
          <w:rFonts w:ascii="Century Gothic" w:hAnsi="Century Gothic"/>
        </w:rPr>
      </w:pPr>
    </w:p>
    <w:sectPr w:rsidR="000D2B56" w:rsidRPr="005465F3" w:rsidSect="00D33E29">
      <w:headerReference w:type="defaul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30398" w14:textId="77777777" w:rsidR="000B0186" w:rsidRDefault="000B0186" w:rsidP="00F147B3">
      <w:pPr>
        <w:spacing w:after="0" w:line="240" w:lineRule="auto"/>
      </w:pPr>
      <w:r>
        <w:separator/>
      </w:r>
    </w:p>
  </w:endnote>
  <w:endnote w:type="continuationSeparator" w:id="0">
    <w:p w14:paraId="4718DAD3" w14:textId="77777777" w:rsidR="000B0186" w:rsidRDefault="000B0186" w:rsidP="00F14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FAD08" w14:textId="77777777" w:rsidR="000B0186" w:rsidRDefault="000B0186" w:rsidP="00F147B3">
      <w:pPr>
        <w:spacing w:after="0" w:line="240" w:lineRule="auto"/>
      </w:pPr>
      <w:r>
        <w:separator/>
      </w:r>
    </w:p>
  </w:footnote>
  <w:footnote w:type="continuationSeparator" w:id="0">
    <w:p w14:paraId="684248FA" w14:textId="77777777" w:rsidR="000B0186" w:rsidRDefault="000B0186" w:rsidP="00F147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11EDA" w14:textId="5B73D28B" w:rsidR="009F6CC7" w:rsidRPr="00332BBB" w:rsidRDefault="001B0EB5" w:rsidP="009F6CC7">
    <w:pPr>
      <w:pStyle w:val="Header"/>
      <w:jc w:val="center"/>
      <w:rPr>
        <w:rFonts w:ascii="Century Gothic" w:hAnsi="Century Gothic"/>
        <w:sz w:val="18"/>
        <w:szCs w:val="18"/>
      </w:rPr>
    </w:pPr>
    <w:r w:rsidRPr="00332BBB">
      <w:rPr>
        <w:rFonts w:ascii="Century Gothic" w:hAnsi="Century Gothic"/>
        <w:sz w:val="18"/>
        <w:szCs w:val="18"/>
      </w:rPr>
      <w:t>FORM</w:t>
    </w:r>
    <w:r w:rsidR="00332BBB">
      <w:rPr>
        <w:rFonts w:ascii="Century Gothic" w:hAnsi="Century Gothic"/>
        <w:sz w:val="18"/>
        <w:szCs w:val="18"/>
      </w:rPr>
      <w:t>:</w:t>
    </w:r>
    <w:r w:rsidRPr="00332BBB">
      <w:rPr>
        <w:rFonts w:ascii="Century Gothic" w:hAnsi="Century Gothic"/>
        <w:sz w:val="18"/>
        <w:szCs w:val="18"/>
      </w:rPr>
      <w:t xml:space="preserve"> C</w:t>
    </w:r>
    <w:r w:rsidR="0012262A">
      <w:rPr>
        <w:rFonts w:ascii="Century Gothic" w:hAnsi="Century Gothic"/>
        <w:sz w:val="18"/>
        <w:szCs w:val="18"/>
      </w:rPr>
      <w:t>3</w:t>
    </w:r>
  </w:p>
  <w:p w14:paraId="70868C79" w14:textId="7D02D844" w:rsidR="00F147B3" w:rsidRDefault="00F147B3" w:rsidP="00B7331C">
    <w:pPr>
      <w:pStyle w:val="Header"/>
      <w:jc w:val="center"/>
    </w:pPr>
    <w:r w:rsidRPr="000B2B9B">
      <w:rPr>
        <w:noProof/>
      </w:rPr>
      <w:drawing>
        <wp:anchor distT="0" distB="0" distL="114300" distR="114300" simplePos="0" relativeHeight="251658240" behindDoc="0" locked="0" layoutInCell="1" allowOverlap="1" wp14:anchorId="0AE8C209" wp14:editId="28EBBC7D">
          <wp:simplePos x="0" y="0"/>
          <wp:positionH relativeFrom="column">
            <wp:posOffset>-601980</wp:posOffset>
          </wp:positionH>
          <wp:positionV relativeFrom="paragraph">
            <wp:posOffset>-251460</wp:posOffset>
          </wp:positionV>
          <wp:extent cx="800100" cy="800100"/>
          <wp:effectExtent l="0" t="0" r="0" b="0"/>
          <wp:wrapSquare wrapText="bothSides"/>
          <wp:docPr id="707105632" name="Picture 1" descr="A logo of a company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7105632" name="Picture 1" descr="A logo of a company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 flipH="1" flipV="1">
                    <a:off x="0" y="0"/>
                    <a:ext cx="800100" cy="800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7331C" w:rsidRPr="000B2B9B">
      <w:rPr>
        <w:rFonts w:ascii="Century Gothic" w:hAnsi="Century Gothic"/>
        <w:b/>
        <w:bCs/>
        <w:sz w:val="28"/>
        <w:szCs w:val="28"/>
      </w:rPr>
      <w:t>CEEC KNOW YOUR CLIENT (KYC) DATA SHEET</w:t>
    </w:r>
  </w:p>
  <w:p w14:paraId="40CA24A9" w14:textId="77777777" w:rsidR="00F147B3" w:rsidRDefault="00F147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D573EB"/>
    <w:multiLevelType w:val="hybridMultilevel"/>
    <w:tmpl w:val="65AAADF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4060CA"/>
    <w:multiLevelType w:val="hybridMultilevel"/>
    <w:tmpl w:val="B458382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826AC3"/>
    <w:multiLevelType w:val="hybridMultilevel"/>
    <w:tmpl w:val="37B80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023D7F"/>
    <w:multiLevelType w:val="hybridMultilevel"/>
    <w:tmpl w:val="BDFCE7F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8548968">
    <w:abstractNumId w:val="8"/>
  </w:num>
  <w:num w:numId="2" w16cid:durableId="1238707577">
    <w:abstractNumId w:val="6"/>
  </w:num>
  <w:num w:numId="3" w16cid:durableId="1710912648">
    <w:abstractNumId w:val="5"/>
  </w:num>
  <w:num w:numId="4" w16cid:durableId="567958303">
    <w:abstractNumId w:val="4"/>
  </w:num>
  <w:num w:numId="5" w16cid:durableId="1205874610">
    <w:abstractNumId w:val="7"/>
  </w:num>
  <w:num w:numId="6" w16cid:durableId="1907522387">
    <w:abstractNumId w:val="3"/>
  </w:num>
  <w:num w:numId="7" w16cid:durableId="2049641400">
    <w:abstractNumId w:val="2"/>
  </w:num>
  <w:num w:numId="8" w16cid:durableId="520246956">
    <w:abstractNumId w:val="1"/>
  </w:num>
  <w:num w:numId="9" w16cid:durableId="1268151143">
    <w:abstractNumId w:val="0"/>
  </w:num>
  <w:num w:numId="10" w16cid:durableId="223413016">
    <w:abstractNumId w:val="10"/>
  </w:num>
  <w:num w:numId="11" w16cid:durableId="1490975990">
    <w:abstractNumId w:val="9"/>
  </w:num>
  <w:num w:numId="12" w16cid:durableId="122231571">
    <w:abstractNumId w:val="12"/>
  </w:num>
  <w:num w:numId="13" w16cid:durableId="12231400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04CED"/>
    <w:rsid w:val="00007342"/>
    <w:rsid w:val="000153BB"/>
    <w:rsid w:val="00030FEC"/>
    <w:rsid w:val="000326D1"/>
    <w:rsid w:val="000330AC"/>
    <w:rsid w:val="000336DA"/>
    <w:rsid w:val="00034616"/>
    <w:rsid w:val="0004435E"/>
    <w:rsid w:val="0006063C"/>
    <w:rsid w:val="0006248E"/>
    <w:rsid w:val="00071A3B"/>
    <w:rsid w:val="000763E8"/>
    <w:rsid w:val="00076588"/>
    <w:rsid w:val="00086201"/>
    <w:rsid w:val="00090F9F"/>
    <w:rsid w:val="00092478"/>
    <w:rsid w:val="00096CEC"/>
    <w:rsid w:val="000A03C6"/>
    <w:rsid w:val="000A4748"/>
    <w:rsid w:val="000A7288"/>
    <w:rsid w:val="000B0186"/>
    <w:rsid w:val="000B0D90"/>
    <w:rsid w:val="000B2B9B"/>
    <w:rsid w:val="000B4207"/>
    <w:rsid w:val="000B43A6"/>
    <w:rsid w:val="000B5403"/>
    <w:rsid w:val="000D11D5"/>
    <w:rsid w:val="000D1809"/>
    <w:rsid w:val="000D2B56"/>
    <w:rsid w:val="000D5AC4"/>
    <w:rsid w:val="000D674D"/>
    <w:rsid w:val="000F730D"/>
    <w:rsid w:val="0010537F"/>
    <w:rsid w:val="001053A3"/>
    <w:rsid w:val="00117655"/>
    <w:rsid w:val="00121ADD"/>
    <w:rsid w:val="0012262A"/>
    <w:rsid w:val="00131B1F"/>
    <w:rsid w:val="00131DF5"/>
    <w:rsid w:val="00140E07"/>
    <w:rsid w:val="001419F5"/>
    <w:rsid w:val="0015074B"/>
    <w:rsid w:val="0015125E"/>
    <w:rsid w:val="00151273"/>
    <w:rsid w:val="00151D64"/>
    <w:rsid w:val="00153E28"/>
    <w:rsid w:val="00155246"/>
    <w:rsid w:val="00155F7C"/>
    <w:rsid w:val="00163297"/>
    <w:rsid w:val="00177997"/>
    <w:rsid w:val="0018324E"/>
    <w:rsid w:val="001926B3"/>
    <w:rsid w:val="001B0EB5"/>
    <w:rsid w:val="001B5122"/>
    <w:rsid w:val="001C0E50"/>
    <w:rsid w:val="001C30C7"/>
    <w:rsid w:val="001C5345"/>
    <w:rsid w:val="001C68A8"/>
    <w:rsid w:val="001C6F45"/>
    <w:rsid w:val="001E67C2"/>
    <w:rsid w:val="001F288C"/>
    <w:rsid w:val="001F62DB"/>
    <w:rsid w:val="001F632A"/>
    <w:rsid w:val="00204B72"/>
    <w:rsid w:val="00205F54"/>
    <w:rsid w:val="00206152"/>
    <w:rsid w:val="00227CDB"/>
    <w:rsid w:val="00233F60"/>
    <w:rsid w:val="002373AD"/>
    <w:rsid w:val="00241BB6"/>
    <w:rsid w:val="002542CF"/>
    <w:rsid w:val="00256C04"/>
    <w:rsid w:val="002575EA"/>
    <w:rsid w:val="00257EC4"/>
    <w:rsid w:val="00267951"/>
    <w:rsid w:val="00270E40"/>
    <w:rsid w:val="00273E03"/>
    <w:rsid w:val="00276838"/>
    <w:rsid w:val="00276C8F"/>
    <w:rsid w:val="00283B73"/>
    <w:rsid w:val="002849A8"/>
    <w:rsid w:val="00292376"/>
    <w:rsid w:val="0029639D"/>
    <w:rsid w:val="002C2C6B"/>
    <w:rsid w:val="002C51DF"/>
    <w:rsid w:val="002F5A9B"/>
    <w:rsid w:val="002F7DC5"/>
    <w:rsid w:val="00302A2E"/>
    <w:rsid w:val="003069BE"/>
    <w:rsid w:val="0031546A"/>
    <w:rsid w:val="00317613"/>
    <w:rsid w:val="00321F2E"/>
    <w:rsid w:val="00325C3A"/>
    <w:rsid w:val="00325D80"/>
    <w:rsid w:val="00326F90"/>
    <w:rsid w:val="003317E8"/>
    <w:rsid w:val="00332BBB"/>
    <w:rsid w:val="0033348A"/>
    <w:rsid w:val="003369AA"/>
    <w:rsid w:val="00342E6A"/>
    <w:rsid w:val="003626DB"/>
    <w:rsid w:val="003671FE"/>
    <w:rsid w:val="00375C79"/>
    <w:rsid w:val="003800F4"/>
    <w:rsid w:val="00382F27"/>
    <w:rsid w:val="00386B0F"/>
    <w:rsid w:val="00392441"/>
    <w:rsid w:val="00395EB4"/>
    <w:rsid w:val="003A4A2F"/>
    <w:rsid w:val="003A4C30"/>
    <w:rsid w:val="003A69C6"/>
    <w:rsid w:val="003A7C98"/>
    <w:rsid w:val="003A7F4E"/>
    <w:rsid w:val="003B584D"/>
    <w:rsid w:val="003C3167"/>
    <w:rsid w:val="003D044C"/>
    <w:rsid w:val="003D067F"/>
    <w:rsid w:val="003D377A"/>
    <w:rsid w:val="003D41F4"/>
    <w:rsid w:val="003D5292"/>
    <w:rsid w:val="003E249E"/>
    <w:rsid w:val="003E6869"/>
    <w:rsid w:val="003F0C27"/>
    <w:rsid w:val="003F0D60"/>
    <w:rsid w:val="003F138D"/>
    <w:rsid w:val="003F6BDE"/>
    <w:rsid w:val="003F7478"/>
    <w:rsid w:val="004005E8"/>
    <w:rsid w:val="0040064B"/>
    <w:rsid w:val="0040074C"/>
    <w:rsid w:val="00401787"/>
    <w:rsid w:val="00402214"/>
    <w:rsid w:val="00405550"/>
    <w:rsid w:val="00440841"/>
    <w:rsid w:val="00443139"/>
    <w:rsid w:val="00453BA5"/>
    <w:rsid w:val="00457D76"/>
    <w:rsid w:val="00464C79"/>
    <w:rsid w:val="00471754"/>
    <w:rsid w:val="00473CA1"/>
    <w:rsid w:val="004821A9"/>
    <w:rsid w:val="004868D5"/>
    <w:rsid w:val="004B06BC"/>
    <w:rsid w:val="004B7FB5"/>
    <w:rsid w:val="004C2C8C"/>
    <w:rsid w:val="004C4759"/>
    <w:rsid w:val="004E3712"/>
    <w:rsid w:val="004F77E7"/>
    <w:rsid w:val="00503911"/>
    <w:rsid w:val="00503BBD"/>
    <w:rsid w:val="00504B14"/>
    <w:rsid w:val="00521A02"/>
    <w:rsid w:val="00523214"/>
    <w:rsid w:val="00540C0E"/>
    <w:rsid w:val="005465F3"/>
    <w:rsid w:val="00546F80"/>
    <w:rsid w:val="00555356"/>
    <w:rsid w:val="0055535E"/>
    <w:rsid w:val="00566C3A"/>
    <w:rsid w:val="00567195"/>
    <w:rsid w:val="00573F3E"/>
    <w:rsid w:val="005764C4"/>
    <w:rsid w:val="00576BB9"/>
    <w:rsid w:val="00580D0F"/>
    <w:rsid w:val="00593EC5"/>
    <w:rsid w:val="00596225"/>
    <w:rsid w:val="005A657E"/>
    <w:rsid w:val="005B01EB"/>
    <w:rsid w:val="005B4184"/>
    <w:rsid w:val="005B63E0"/>
    <w:rsid w:val="005B7ED7"/>
    <w:rsid w:val="005C2BBF"/>
    <w:rsid w:val="005C7764"/>
    <w:rsid w:val="005D511D"/>
    <w:rsid w:val="005E498D"/>
    <w:rsid w:val="005E4BA2"/>
    <w:rsid w:val="0060607E"/>
    <w:rsid w:val="00614442"/>
    <w:rsid w:val="00616D18"/>
    <w:rsid w:val="00632C4F"/>
    <w:rsid w:val="006379DF"/>
    <w:rsid w:val="00654906"/>
    <w:rsid w:val="0065637A"/>
    <w:rsid w:val="00657567"/>
    <w:rsid w:val="00657F94"/>
    <w:rsid w:val="00673005"/>
    <w:rsid w:val="00687978"/>
    <w:rsid w:val="00692138"/>
    <w:rsid w:val="006B2F24"/>
    <w:rsid w:val="006C0743"/>
    <w:rsid w:val="006D3FEA"/>
    <w:rsid w:val="006E7F5D"/>
    <w:rsid w:val="006F1698"/>
    <w:rsid w:val="00703136"/>
    <w:rsid w:val="00712ECA"/>
    <w:rsid w:val="00735249"/>
    <w:rsid w:val="00735382"/>
    <w:rsid w:val="0073627F"/>
    <w:rsid w:val="00743579"/>
    <w:rsid w:val="007450D8"/>
    <w:rsid w:val="00745417"/>
    <w:rsid w:val="0077345A"/>
    <w:rsid w:val="00776C93"/>
    <w:rsid w:val="00780ECB"/>
    <w:rsid w:val="007877A6"/>
    <w:rsid w:val="00791909"/>
    <w:rsid w:val="007A1AE3"/>
    <w:rsid w:val="007A1F9A"/>
    <w:rsid w:val="007B4FFE"/>
    <w:rsid w:val="007D0010"/>
    <w:rsid w:val="007D3D36"/>
    <w:rsid w:val="007D61AA"/>
    <w:rsid w:val="007D634E"/>
    <w:rsid w:val="007D6360"/>
    <w:rsid w:val="007D707C"/>
    <w:rsid w:val="007D7486"/>
    <w:rsid w:val="007E7CB2"/>
    <w:rsid w:val="007E7DA9"/>
    <w:rsid w:val="007F7143"/>
    <w:rsid w:val="00807CA2"/>
    <w:rsid w:val="008150F9"/>
    <w:rsid w:val="00815BD9"/>
    <w:rsid w:val="00821887"/>
    <w:rsid w:val="00821DFD"/>
    <w:rsid w:val="00823636"/>
    <w:rsid w:val="00832896"/>
    <w:rsid w:val="00840748"/>
    <w:rsid w:val="0085720E"/>
    <w:rsid w:val="0085746F"/>
    <w:rsid w:val="00861A74"/>
    <w:rsid w:val="00861E17"/>
    <w:rsid w:val="0087754D"/>
    <w:rsid w:val="00890AFA"/>
    <w:rsid w:val="00894F1A"/>
    <w:rsid w:val="008970B7"/>
    <w:rsid w:val="0089770C"/>
    <w:rsid w:val="008B7414"/>
    <w:rsid w:val="008D5123"/>
    <w:rsid w:val="008D7759"/>
    <w:rsid w:val="008E70E9"/>
    <w:rsid w:val="008E7A3C"/>
    <w:rsid w:val="008F01EA"/>
    <w:rsid w:val="009029F4"/>
    <w:rsid w:val="009126B8"/>
    <w:rsid w:val="00921CDA"/>
    <w:rsid w:val="00933D9A"/>
    <w:rsid w:val="00935118"/>
    <w:rsid w:val="00937F13"/>
    <w:rsid w:val="00943E13"/>
    <w:rsid w:val="00945787"/>
    <w:rsid w:val="0095324D"/>
    <w:rsid w:val="00954972"/>
    <w:rsid w:val="0095502F"/>
    <w:rsid w:val="00955236"/>
    <w:rsid w:val="00955DC8"/>
    <w:rsid w:val="00962CD6"/>
    <w:rsid w:val="009704A8"/>
    <w:rsid w:val="00975E0E"/>
    <w:rsid w:val="00982A5A"/>
    <w:rsid w:val="00984E19"/>
    <w:rsid w:val="00986664"/>
    <w:rsid w:val="00992D0B"/>
    <w:rsid w:val="0099305B"/>
    <w:rsid w:val="009944DA"/>
    <w:rsid w:val="00997277"/>
    <w:rsid w:val="009A1D80"/>
    <w:rsid w:val="009A7CCF"/>
    <w:rsid w:val="009B0417"/>
    <w:rsid w:val="009B5B1F"/>
    <w:rsid w:val="009B7C39"/>
    <w:rsid w:val="009C50FF"/>
    <w:rsid w:val="009E20F9"/>
    <w:rsid w:val="009E2468"/>
    <w:rsid w:val="009E566E"/>
    <w:rsid w:val="009F6CC7"/>
    <w:rsid w:val="009F7E0A"/>
    <w:rsid w:val="00A0420D"/>
    <w:rsid w:val="00A10B6C"/>
    <w:rsid w:val="00A115F7"/>
    <w:rsid w:val="00A133C2"/>
    <w:rsid w:val="00A15482"/>
    <w:rsid w:val="00A16EA6"/>
    <w:rsid w:val="00A238B7"/>
    <w:rsid w:val="00A25ABC"/>
    <w:rsid w:val="00A2649F"/>
    <w:rsid w:val="00A274FD"/>
    <w:rsid w:val="00A44043"/>
    <w:rsid w:val="00A45BF4"/>
    <w:rsid w:val="00A54BF2"/>
    <w:rsid w:val="00A62FF2"/>
    <w:rsid w:val="00A64FBE"/>
    <w:rsid w:val="00A742FC"/>
    <w:rsid w:val="00A775F2"/>
    <w:rsid w:val="00A82352"/>
    <w:rsid w:val="00A83446"/>
    <w:rsid w:val="00AA1D8D"/>
    <w:rsid w:val="00AA4112"/>
    <w:rsid w:val="00AB4E27"/>
    <w:rsid w:val="00AB6967"/>
    <w:rsid w:val="00AC7317"/>
    <w:rsid w:val="00AD362E"/>
    <w:rsid w:val="00AE35C6"/>
    <w:rsid w:val="00AF378B"/>
    <w:rsid w:val="00AF775E"/>
    <w:rsid w:val="00B01714"/>
    <w:rsid w:val="00B0336F"/>
    <w:rsid w:val="00B13027"/>
    <w:rsid w:val="00B175EA"/>
    <w:rsid w:val="00B21156"/>
    <w:rsid w:val="00B229B4"/>
    <w:rsid w:val="00B26FAA"/>
    <w:rsid w:val="00B277DC"/>
    <w:rsid w:val="00B43164"/>
    <w:rsid w:val="00B47730"/>
    <w:rsid w:val="00B54592"/>
    <w:rsid w:val="00B5475C"/>
    <w:rsid w:val="00B633E7"/>
    <w:rsid w:val="00B64010"/>
    <w:rsid w:val="00B66302"/>
    <w:rsid w:val="00B676DF"/>
    <w:rsid w:val="00B7331C"/>
    <w:rsid w:val="00B75AF4"/>
    <w:rsid w:val="00B8097F"/>
    <w:rsid w:val="00B84DDC"/>
    <w:rsid w:val="00B95430"/>
    <w:rsid w:val="00BA1108"/>
    <w:rsid w:val="00BA1CBC"/>
    <w:rsid w:val="00BA449F"/>
    <w:rsid w:val="00BA58D7"/>
    <w:rsid w:val="00BB0F01"/>
    <w:rsid w:val="00BB237C"/>
    <w:rsid w:val="00BC1943"/>
    <w:rsid w:val="00BD6B1D"/>
    <w:rsid w:val="00BD7296"/>
    <w:rsid w:val="00BE1123"/>
    <w:rsid w:val="00BE582C"/>
    <w:rsid w:val="00BE583F"/>
    <w:rsid w:val="00BF0FD3"/>
    <w:rsid w:val="00BF1143"/>
    <w:rsid w:val="00BF6911"/>
    <w:rsid w:val="00C02B4E"/>
    <w:rsid w:val="00C1277F"/>
    <w:rsid w:val="00C1382F"/>
    <w:rsid w:val="00C21771"/>
    <w:rsid w:val="00C340D3"/>
    <w:rsid w:val="00C468CD"/>
    <w:rsid w:val="00C469FC"/>
    <w:rsid w:val="00C51367"/>
    <w:rsid w:val="00C52FC1"/>
    <w:rsid w:val="00C573D7"/>
    <w:rsid w:val="00C618EB"/>
    <w:rsid w:val="00C729B0"/>
    <w:rsid w:val="00C74773"/>
    <w:rsid w:val="00C836E4"/>
    <w:rsid w:val="00C86604"/>
    <w:rsid w:val="00C87DC0"/>
    <w:rsid w:val="00C87FD5"/>
    <w:rsid w:val="00C92C9D"/>
    <w:rsid w:val="00CA038D"/>
    <w:rsid w:val="00CA701D"/>
    <w:rsid w:val="00CB0664"/>
    <w:rsid w:val="00CC109D"/>
    <w:rsid w:val="00CC44C5"/>
    <w:rsid w:val="00CC6BAE"/>
    <w:rsid w:val="00CE1875"/>
    <w:rsid w:val="00CE69C1"/>
    <w:rsid w:val="00CF05A5"/>
    <w:rsid w:val="00CF4FDD"/>
    <w:rsid w:val="00CF7DC9"/>
    <w:rsid w:val="00D00A2B"/>
    <w:rsid w:val="00D33E29"/>
    <w:rsid w:val="00D52282"/>
    <w:rsid w:val="00D538AE"/>
    <w:rsid w:val="00D57FFE"/>
    <w:rsid w:val="00D64D7D"/>
    <w:rsid w:val="00D66426"/>
    <w:rsid w:val="00D70D2B"/>
    <w:rsid w:val="00D75809"/>
    <w:rsid w:val="00D767DD"/>
    <w:rsid w:val="00DA43D5"/>
    <w:rsid w:val="00DD0697"/>
    <w:rsid w:val="00DD5FDC"/>
    <w:rsid w:val="00DE63E9"/>
    <w:rsid w:val="00DF2F5D"/>
    <w:rsid w:val="00E04707"/>
    <w:rsid w:val="00E0682B"/>
    <w:rsid w:val="00E11161"/>
    <w:rsid w:val="00E12783"/>
    <w:rsid w:val="00E21C33"/>
    <w:rsid w:val="00E23F7F"/>
    <w:rsid w:val="00E44DAB"/>
    <w:rsid w:val="00E4540E"/>
    <w:rsid w:val="00E559BE"/>
    <w:rsid w:val="00E62574"/>
    <w:rsid w:val="00E67ED7"/>
    <w:rsid w:val="00E71873"/>
    <w:rsid w:val="00E77285"/>
    <w:rsid w:val="00EA1C41"/>
    <w:rsid w:val="00EB2385"/>
    <w:rsid w:val="00ED39B5"/>
    <w:rsid w:val="00EF06DA"/>
    <w:rsid w:val="00F010EE"/>
    <w:rsid w:val="00F06108"/>
    <w:rsid w:val="00F13D5C"/>
    <w:rsid w:val="00F147B3"/>
    <w:rsid w:val="00F151F7"/>
    <w:rsid w:val="00F2154C"/>
    <w:rsid w:val="00F238B0"/>
    <w:rsid w:val="00F27C72"/>
    <w:rsid w:val="00F30365"/>
    <w:rsid w:val="00F4314E"/>
    <w:rsid w:val="00F43C83"/>
    <w:rsid w:val="00F60375"/>
    <w:rsid w:val="00F726D1"/>
    <w:rsid w:val="00F76169"/>
    <w:rsid w:val="00F825C1"/>
    <w:rsid w:val="00F84EDA"/>
    <w:rsid w:val="00F8625E"/>
    <w:rsid w:val="00F8782D"/>
    <w:rsid w:val="00F97F06"/>
    <w:rsid w:val="00FA124C"/>
    <w:rsid w:val="00FA7EFA"/>
    <w:rsid w:val="00FC1BBC"/>
    <w:rsid w:val="00FC385A"/>
    <w:rsid w:val="00FC693F"/>
    <w:rsid w:val="00FC77CA"/>
    <w:rsid w:val="00FE6DA8"/>
    <w:rsid w:val="00FF1D66"/>
    <w:rsid w:val="00FF349D"/>
    <w:rsid w:val="0418B1E3"/>
    <w:rsid w:val="0831F2AB"/>
    <w:rsid w:val="09329C0A"/>
    <w:rsid w:val="1A688ED6"/>
    <w:rsid w:val="1C7CD8C5"/>
    <w:rsid w:val="1F32B772"/>
    <w:rsid w:val="25AB8776"/>
    <w:rsid w:val="36546C47"/>
    <w:rsid w:val="3B7120C0"/>
    <w:rsid w:val="508CE565"/>
    <w:rsid w:val="5493B1E3"/>
    <w:rsid w:val="598748A3"/>
    <w:rsid w:val="5DA6C3A6"/>
    <w:rsid w:val="62D2BF59"/>
    <w:rsid w:val="6FD331B8"/>
    <w:rsid w:val="70D3751D"/>
    <w:rsid w:val="71DB3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F9FC37C"/>
  <w14:defaultImageDpi w14:val="300"/>
  <w15:docId w15:val="{345B7DFC-9673-4004-BE13-231F6D49C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f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2CFED744360B4989718A16FDCBC840" ma:contentTypeVersion="10" ma:contentTypeDescription="Create a new document." ma:contentTypeScope="" ma:versionID="1b5cf11d43e66af28aa740d06ea6a9ab">
  <xsd:schema xmlns:xsd="http://www.w3.org/2001/XMLSchema" xmlns:xs="http://www.w3.org/2001/XMLSchema" xmlns:p="http://schemas.microsoft.com/office/2006/metadata/properties" xmlns:ns2="a5d94632-8009-4a92-90f4-100a8e921af4" xmlns:ns3="0d7da172-352f-4df9-9837-6fe5cf8f35ee" targetNamespace="http://schemas.microsoft.com/office/2006/metadata/properties" ma:root="true" ma:fieldsID="d52f254024f2933ceac9879017e7b03c" ns2:_="" ns3:_="">
    <xsd:import namespace="a5d94632-8009-4a92-90f4-100a8e921af4"/>
    <xsd:import namespace="0d7da172-352f-4df9-9837-6fe5cf8f35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d94632-8009-4a92-90f4-100a8e921a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437e140-92c3-4b80-aa56-a4c981a5f8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7da172-352f-4df9-9837-6fe5cf8f35e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907be2-aaf4-472b-9dc8-140d69ed5e50}" ma:internalName="TaxCatchAll" ma:showField="CatchAllData" ma:web="0d7da172-352f-4df9-9837-6fe5cf8f35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d7da172-352f-4df9-9837-6fe5cf8f35ee" xsi:nil="true"/>
    <lcf76f155ced4ddcb4097134ff3c332f xmlns="a5d94632-8009-4a92-90f4-100a8e921af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D8FD372-41D4-400E-90E6-4BDFCB05F9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164F05-A801-4CE4-BAC6-A16772373D20}"/>
</file>

<file path=customXml/itemProps4.xml><?xml version="1.0" encoding="utf-8"?>
<ds:datastoreItem xmlns:ds="http://schemas.openxmlformats.org/officeDocument/2006/customXml" ds:itemID="{03109870-4D54-4386-B984-1A816B3E89F3}">
  <ds:schemaRefs>
    <ds:schemaRef ds:uri="http://schemas.microsoft.com/office/2006/metadata/properties"/>
    <ds:schemaRef ds:uri="http://schemas.microsoft.com/office/infopath/2007/PartnerControls"/>
    <ds:schemaRef ds:uri="0d7da172-352f-4df9-9837-6fe5cf8f35ee"/>
    <ds:schemaRef ds:uri="a5d94632-8009-4a92-90f4-100a8e921af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332</Words>
  <Characters>2506</Characters>
  <Application>Microsoft Office Word</Application>
  <DocSecurity>0</DocSecurity>
  <Lines>179</Lines>
  <Paragraphs>54</Paragraphs>
  <ScaleCrop>false</ScaleCrop>
  <Manager/>
  <Company/>
  <LinksUpToDate>false</LinksUpToDate>
  <CharactersWithSpaces>2784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Shannon Zebron</cp:lastModifiedBy>
  <cp:revision>282</cp:revision>
  <cp:lastPrinted>2025-12-09T18:35:00Z</cp:lastPrinted>
  <dcterms:created xsi:type="dcterms:W3CDTF">2025-12-09T18:59:00Z</dcterms:created>
  <dcterms:modified xsi:type="dcterms:W3CDTF">2026-02-02T07:29:00Z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0x010100A92CFED744360B4989718A16FDCBC840</vt:lpwstr>
  </property>
  <property fmtid="{D5CDD505-2E9C-101B-9397-08002B2CF9AE}" pid="3" name="MediaServiceImageTags">
    <vt:lpwstr/>
  </property>
</Properties>
</file>